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Däderizstrasse 42, 2540 Grenchen</w:t>
          </w:r>
        </w:p>
        <w:p>
          <w:pPr>
            <w:spacing w:before="0" w:after="0"/>
          </w:pPr>
          <w:r>
            <w:t>677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