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Däderizstrasse 42, 2540 Grenchen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2751077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291386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