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3701704" name="b6ab0960-efca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5519560" name="b6ab0960-efca-11f0-8368-8b84d15dbbc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11377453" name="ba5ffb10-efca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6569114" name="ba5ffb10-efca-11f0-8368-8b84d15dbbc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Wohnzimner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38826087" name="e1d48940-efca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8754037" name="e1d48940-efca-11f0-8368-8b84d15dbbc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10876322" name="e7338170-efca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5601773" name="e7338170-efca-11f0-8368-8b84d15dbbc2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EG - 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79897221" name="f7d57880-efca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8402871" name="f7d57880-efca-11f0-8368-8b84d15dbbc2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60089978" name="fcae50c0-efca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1652527" name="fcae50c0-efca-11f0-8368-8b84d15dbbc2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52325832" name="1a981760-efcb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9590049" name="1a981760-efcb-11f0-8368-8b84d15dbbc2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71919287" name="21227030-efcb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2831614" name="21227030-efcb-11f0-8368-8b84d15dbbc2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29448066" name="956a3310-efcb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7535038" name="956a3310-efcb-11f0-8368-8b84d15dbbc2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6363553" name="99e3ad40-efcb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1437660" name="99e3ad40-efcb-11f0-8368-8b84d15dbbc2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Büro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24099047" name="ab4e7290-efcb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6958425" name="ab4e7290-efcb-11f0-8368-8b84d15dbbc2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69718338" name="b2d10e10-efcb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1791374" name="b2d10e10-efcb-11f0-8368-8b84d15dbbc2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29103832" name="c5d8ba80-efcb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77563625" name="c5d8ba80-efcb-11f0-8368-8b84d15dbbc2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23590282" name="ca2d6ea0-efcb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9746711" name="ca2d6ea0-efcb-11f0-8368-8b84d15dbbc2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Däderizstrasse 42, 2540 Grenchen</w:t>
          </w:r>
        </w:p>
        <w:p>
          <w:pPr>
            <w:spacing w:before="0" w:after="0"/>
          </w:pPr>
          <w:r>
            <w:t>677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