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Lettenackerstrasse 6, 8908 Hedingen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5749328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220002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