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Deckputz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326906" name="43992d4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074450" name="43992d40-efb0-11f0-8368-8b84d15dbbc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218913" name="47d0474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890543" name="47d04740-efb0-11f0-8368-8b84d15dbbc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Grundputz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5027833" name="7a7536b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655825" name="7a7536b0-efb0-11f0-8368-8b84d15dbbc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068076" name="d094f17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221960" name="d094f170-efb0-11f0-8368-8b84d15dbbc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5693480" name="47e56070-efb1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729950" name="47e56070-efb1-11f0-8368-8b84d15dbbc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843278" name="4b544870-efb1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962972" name="4b544870-efb1-11f0-8368-8b84d15dbbc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245686" name="f3bfa750-efb8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616931" name="f3bfa750-efb8-11f0-8368-8b84d15dbbc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4972794" name="01e357f0-efb9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35747" name="01e357f0-efb9-11f0-8368-8b84d15dbbc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565840" name="95f95d1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869390" name="95f95d10-efb2-11f0-8368-8b84d15dbb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718842" name="9acf010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470159" name="9acf0100-efb2-11f0-8368-8b84d15dbbc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964944" name="cfcf93b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2674" name="cfcf93b0-efb2-11f0-8368-8b84d15dbbc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255399" name="d62a9f2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080674" name="d62a9f20-efb2-11f0-8368-8b84d15dbbc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06484" name="f94dad8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749016" name="f94dad80-efb2-11f0-8368-8b84d15dbbc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990932" name="fe9b409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553193" name="fe9b4090-efb2-11f0-8368-8b84d15dbbc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6790825" name="423b31a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251055" name="423b31a0-efb5-11f0-8368-8b84d15dbbc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415371" name="488a7d4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816024" name="488a7d40-efb5-11f0-8368-8b84d15dbbc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1440165" name="8d36720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814743" name="8d367200-efb5-11f0-8368-8b84d15dbbc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412719" name="ab8eb1e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234691" name="ab8eb1e0-efb5-11f0-8368-8b84d15dbbc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/ Treppenhaus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112019" name="d9cee7a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86646" name="d9cee7a0-efb5-11f0-8368-8b84d15dbbc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539585" name="ded3d8f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722231" name="ded3d8f0-efb5-11f0-8368-8b84d15dbbc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527241" name="d470eef0-efb7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49492" name="d470eef0-efb7-11f0-8368-8b84d15dbbc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047998" name="df64e370-efb7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211315" name="df64e370-efb7-11f0-8368-8b84d15dbbc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Lettenackerstrasse 6, 8908 Hedingen</w:t>
          </w:r>
        </w:p>
        <w:p>
          <w:pPr>
            <w:spacing w:before="0" w:after="0"/>
          </w:pPr>
          <w:r>
            <w:t>674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