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8235601" name="161a74b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560630" name="161a74b0-f05e-11f0-b750-13b4efc652d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7269912" name="1d87b37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729602" name="1d87b370-f05e-11f0-b750-13b4efc652d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5117774" name="6856dac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32468" name="6856dac0-f05e-11f0-b750-13b4efc652d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0447751" name="6fea663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207598" name="6fea6630-f05e-11f0-b750-13b4efc652d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 Obergeschoss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1434356" name="e1edb75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329972" name="e1edb750-f05e-11f0-b750-13b4efc652d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257019" name="e838e44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532705" name="e838e440-f05e-11f0-b750-13b4efc652d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