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Lettenackerstrasse 6, 8908 Hedingen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13881814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9649973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