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829846" name="43992d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503631" name="43992d40-efb0-11f0-8368-8b84d15dbb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223242" name="47d047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615511" name="47d04740-efb0-11f0-8368-8b84d15dbb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Grundputz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0809562" name="7a7536b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397452" name="7a7536b0-efb0-11f0-8368-8b84d15dbbc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359940" name="d094f17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4494" name="d094f170-efb0-11f0-8368-8b84d15dbb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40133" name="47e560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489932" name="47e56070-efb1-11f0-8368-8b84d15dbbc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976438" name="4b5448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523579" name="4b544870-efb1-11f0-8368-8b84d15dbb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492553" name="f3bfa750-efb8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518265" name="f3bfa750-efb8-11f0-8368-8b84d15dbb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768839" name="01e357f0-efb9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71521" name="01e357f0-efb9-11f0-8368-8b84d15dbbc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215674" name="95f95d1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187325" name="95f95d10-efb2-11f0-8368-8b84d15dbb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098081" name="9acf010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237831" name="9acf0100-efb2-11f0-8368-8b84d15dbbc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502937" name="cfcf93b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824112" name="cfcf93b0-efb2-11f0-8368-8b84d15dbbc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905557" name="d62a9f2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99372" name="d62a9f20-efb2-11f0-8368-8b84d15dbbc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487951" name="f94dad8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901852" name="f94dad80-efb2-11f0-8368-8b84d15dbbc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766363" name="fe9b409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96776" name="fe9b4090-efb2-11f0-8368-8b84d15dbb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543861" name="423b31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984809" name="423b31a0-efb5-11f0-8368-8b84d15dbbc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824055" name="488a7d4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599808" name="488a7d40-efb5-11f0-8368-8b84d15dbbc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442768" name="8d36720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30474" name="8d367200-efb5-11f0-8368-8b84d15dbbc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635062" name="ab8eb1e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847333" name="ab8eb1e0-efb5-11f0-8368-8b84d15dbb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Treppenhaus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372634" name="d9cee7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562946" name="d9cee7a0-efb5-11f0-8368-8b84d15dbbc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3299480" name="ded3d8f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861802" name="ded3d8f0-efb5-11f0-8368-8b84d15dbbc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502331" name="d470eef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550772" name="d470eef0-efb7-11f0-8368-8b84d15dbbc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717448" name="df64e37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2081" name="df64e370-efb7-11f0-8368-8b84d15dbb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Lettenackerstrasse 6, 8908 Hedingen</w:t>
          </w:r>
        </w:p>
        <w:p>
          <w:pPr>
            <w:spacing w:before="0" w:after="0"/>
          </w:pPr>
          <w:r>
            <w:t>674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