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9427659" name="ec87aea0-ec71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1829184" name="ec87aea0-ec71-11f0-a4b5-01f333e256a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1650726" name="f08f5430-ec71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3002008" name="f08f5430-ec71-11f0-a4b5-01f333e256a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2947404" name="1a23b520-ec72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3049049" name="1a23b520-ec72-11f0-a4b5-01f333e256a5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5544795" name="1ed8b1b0-ec72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5797355" name="1ed8b1b0-ec72-11f0-a4b5-01f333e256a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2311663" name="dc7d2ab0-ec73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2463345" name="dc7d2ab0-ec73-11f0-a4b5-01f333e256a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12637362" name="e2177e30-ec73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7185366" name="e2177e30-ec73-11f0-a4b5-01f333e256a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9973730" name="f286a570-ec73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2180075" name="f286a570-ec73-11f0-a4b5-01f333e256a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5168415" name="f70ace00-ec73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4275946" name="f70ace00-ec73-11f0-a4b5-01f333e256a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8525170" name="f9aa3b90-ec74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8642109" name="f9aa3b90-ec74-11f0-a4b5-01f333e256a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1514926" name="ff245ce0-ec74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6951043" name="ff245ce0-ec74-11f0-a4b5-01f333e256a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9729738" name="9aa78010-ec76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3823883" name="9aa78010-ec76-11f0-a4b5-01f333e256a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1679260" name="a50dda90-ec76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8306164" name="a50dda90-ec76-11f0-a4b5-01f333e256a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6086106" name="c9faac70-ec76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6890978" name="c9faac70-ec76-11f0-a4b5-01f333e256a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6760834" name="cf75df30-ec76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1820494" name="cf75df30-ec76-11f0-a4b5-01f333e256a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7266515" name="60652f40-ec78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9088397" name="60652f40-ec78-11f0-a4b5-01f333e256a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9102124" name="63ea5e60-ec78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1188818" name="63ea5e60-ec78-11f0-a4b5-01f333e256a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5475406" name="2a462250-ec7a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2331672" name="2a462250-ec7a-11f0-a4b5-01f333e256a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5494280" name="2dd9d060-ec7a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7056881" name="2dd9d060-ec7a-11f0-a4b5-01f333e256a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3938444" name="3ce262c0-ec7a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0148575" name="3ce262c0-ec7a-11f0-a4b5-01f333e256a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8296378" name="3faa0e40-ec7a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4013819" name="3faa0e40-ec7a-11f0-a4b5-01f333e256a5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2226264" name="51c55ee0-ec7a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575441" name="51c55ee0-ec7a-11f0-a4b5-01f333e256a5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1095500" name="54a39fa0-ec7a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6885484" name="54a39fa0-ec7a-11f0-a4b5-01f333e256a5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9144713" name="14fb2020-ec7b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4124743" name="14fb2020-ec7b-11f0-a4b5-01f333e256a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5070339" name="17b202c0-ec7b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307024" name="17b202c0-ec7b-11f0-a4b5-01f333e256a5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alle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8324004" name="9f520310-ec7b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1299835" name="9f520310-ec7b-11f0-a4b5-01f333e256a5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2114509" name="a2b7c350-ec7b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9963215" name="a2b7c350-ec7b-11f0-a4b5-01f333e256a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0810526" name="414adb10-ec7c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4309158" name="414adb10-ec7c-11f0-a4b5-01f333e256a5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9829846" name="4b8606e0-ec7c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5295961" name="4b8606e0-ec7c-11f0-a4b5-01f333e256a5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Kellertreppe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Treppe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0712638" name="b5850960-ec7c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1236410" name="b5850960-ec7c-11f0-a4b5-01f333e256a5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55553465" name="b863bf50-ec7c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0436974" name="b863bf50-ec7c-11f0-a4b5-01f333e256a5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Rohrummantelung</w:t>
            </w:r>
          </w:p>
          <w:p>
            <w:pPr>
              <w:spacing w:before="0" w:after="0"/>
            </w:pPr>
            <w:r>
              <w:t>Warmwasserleitung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1553185" name="e1463560-ec7c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1416761" name="e1463560-ec7c-11f0-a4b5-01f333e256a5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689491" name="e52f2f60-ec7c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7633930" name="e52f2f60-ec7c-11f0-a4b5-01f333e256a5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4972375" name="4dee5ee0-ec7d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8813104" name="4dee5ee0-ec7d-11f0-a4b5-01f333e256a5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6193076" name="536ffa40-ec7d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7970220" name="536ffa40-ec7d-11f0-a4b5-01f333e256a5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Anbau Garage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Fugendichtstoff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7516843" name="5bd26e70-ec7d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4507732" name="5bd26e70-ec7d-11f0-a4b5-01f333e256a5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1649199" name="602e2770-ec7d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9268098" name="602e2770-ec7d-11f0-a4b5-01f333e256a5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CP:</w:t>
            </w:r>
          </w:p>
          <w:p>
            <w:pPr>
              <w:spacing w:before="0" w:after="0"/>
            </w:pPr>
            <w:r>
              <w:t>PCB:</w:t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Obermattweg 20 Obermattweg 20, 5033 Buchs</w:t>
          </w:r>
        </w:p>
        <w:p>
          <w:pPr>
            <w:spacing w:before="0" w:after="0"/>
          </w:pPr>
          <w:r>
            <w:t>650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