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Schlafzimmer/ Treppenhaus 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178183" name="6a9cf300-eba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270129" name="6a9cf300-eba4-11f0-b2ba-5b6c249bc4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37348" name="71afdcc0-eba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649833" name="71afdcc0-eba4-11f0-b2ba-5b6c249bc4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83668" name="f5214e90-eba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690764" name="f5214e90-eba4-11f0-b2ba-5b6c249bc4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7457577" name="4ae86200-eba5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890827" name="4ae86200-eba5-11f0-b2ba-5b6c249bc4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8625352" name="1ec53880-eba8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748887" name="1ec53880-eba8-11f0-b2ba-5b6c249bc4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732872" name="25ee9070-eba8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879421" name="25ee9070-eba8-11f0-b2ba-5b6c249bc4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537115" name="79a285e0-eba9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457373" name="79a285e0-eba9-11f0-b2ba-5b6c249bc4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2642795" name="85991d50-eba9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857065" name="85991d50-eba9-11f0-b2ba-5b6c249bc4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105682" name="a3866660-eba9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151972" name="a3866660-eba9-11f0-b2ba-5b6c249bc4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905806" name="a8198310-eba9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668692" name="a8198310-eba9-11f0-b2ba-5b6c249bc4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0047441" name="66f05700-ebaa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429082" name="66f05700-ebaa-11f0-b2ba-5b6c249bc4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62686" name="6e6536e0-ebaa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87968" name="6e6536e0-ebaa-11f0-b2ba-5b6c249bc4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1509191" name="79a23060-ebac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113694" name="79a23060-ebac-11f0-b2ba-5b6c249bc4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091260" name="7e6054b0-ebac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897818" name="7e6054b0-ebac-11f0-b2ba-5b6c249bc4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Büro alt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931015" name="403351a0-ebad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357031" name="403351a0-ebad-11f0-b2ba-5b6c249bc4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717088" name="4869acc0-ebad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554881" name="4869acc0-ebad-11f0-b2ba-5b6c249bc4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1167543" name="b9320ce0-ebad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477845" name="b9320ce0-ebad-11f0-b2ba-5b6c249bc40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9249626" name="e491b7f0-ebad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801940" name="e491b7f0-ebad-11f0-b2ba-5b6c249bc40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513633" name="8da832a0-ebaf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557074" name="8da832a0-ebaf-11f0-b2ba-5b6c249bc4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2223668" name="94caacc0-ebaf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669334" name="94caacc0-ebaf-11f0-b2ba-5b6c249bc4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706855" name="5ee80c90-ebb1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210597" name="5ee80c90-ebb1-11f0-b2ba-5b6c249bc40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8247412" name="6d18dc90-ebb1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054050" name="6d18dc90-ebb1-11f0-b2ba-5b6c249bc4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568723" name="7ee040d0-ebb1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378195" name="7ee040d0-ebb1-11f0-b2ba-5b6c249bc40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030846" name="827e7630-ebb1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231844" name="827e7630-ebb1-11f0-b2ba-5b6c249bc40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Mischerei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978508" name="842d9050-ebb2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969906" name="842d9050-ebb2-11f0-b2ba-5b6c249bc4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5778582" name="8801a2c0-ebb2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043387" name="8801a2c0-ebb2-11f0-b2ba-5b6c249bc40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327333" name="dd34b390-ebb2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306187" name="dd34b390-ebb2-11f0-b2ba-5b6c249bc40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58626" name="0e403e50-ebb3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884522" name="0e403e50-ebb3-11f0-b2ba-5b6c249bc40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4750608" name="1f1182c0-ebb3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730347" name="1f1182c0-ebb3-11f0-b2ba-5b6c249bc40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4440013" name="24e053c0-ebb3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774197" name="24e053c0-ebb3-11f0-b2ba-5b6c249bc40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299888" name="6119f5d0-ebb3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763846" name="6119f5d0-ebb3-11f0-b2ba-5b6c249bc40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262504" name="68ef9350-ebb3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673310" name="68ef9350-ebb3-11f0-b2ba-5b6c249bc4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229324" name="367715a0-ebb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939657" name="367715a0-ebb4-11f0-b2ba-5b6c249bc40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7696108" name="3c253f40-ebb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185788" name="3c253f40-ebb4-11f0-b2ba-5b6c249bc40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758943" name="8e4c4890-ebb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952251" name="8e4c4890-ebb4-11f0-b2ba-5b6c249bc40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647611" name="92155e80-ebb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158324" name="92155e80-ebb4-11f0-b2ba-5b6c249bc40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265740" name="c4722160-ebb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840334" name="c4722160-ebb4-11f0-b2ba-5b6c249bc40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2720068" name="ca082f20-ebb4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302103" name="ca082f20-ebb4-11f0-b2ba-5b6c249bc40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Fassadensockel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9504942" name="2543be90-ebb5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409608" name="2543be90-ebb5-11f0-b2ba-5b6c249bc40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353188" name="2dc55380-ebb5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821976" name="2dc55380-ebb5-11f0-b2ba-5b6c249bc40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518862" name="dd510dd0-ebb5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177353" name="dd510dd0-ebb5-11f0-b2ba-5b6c249bc40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687914" name="e2cfea10-ebb5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273064" name="e2cfea10-ebb5-11f0-b2ba-5b6c249bc40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948846" name="f1f68bc0-ebb5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823224" name="f1f68bc0-ebb5-11f0-b2ba-5b6c249bc40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982579" name="f83842d0-ebb5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940848" name="f83842d0-ebb5-11f0-b2ba-5b6c249bc40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Saxweg 5, 9470 Buchs</w:t>
          </w:r>
        </w:p>
        <w:p>
          <w:pPr>
            <w:spacing w:before="0" w:after="0"/>
          </w:pPr>
          <w:r>
            <w:t>655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