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EGH. Hubschberg 2, 8714 Hombrechtikon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093853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1360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