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EGH. Hubschberg 2, 8714 Hombrechtikon</w:t>
          </w:r>
        </w:p>
        <w:p>
          <w:pPr>
            <w:spacing w:before="0" w:after="0"/>
          </w:pPr>
          <w:r>
            <w:t>644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