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419433" name="94287050-dfdd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601351" name="94287050-dfdd-11f0-8c68-4f74e351887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819854" name="9d880930-dfdd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361953" name="9d880930-dfdd-11f0-8c68-4f74e351887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459093" name="db032bf0-dfdd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413701" name="db032bf0-dfdd-11f0-8c68-4f74e351887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194095" name="df5d3740-dfdd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588251" name="df5d3740-dfdd-11f0-8c68-4f74e351887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026679" name="4644397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343799" name="46443970-dfe0-11f0-8c68-4f74e351887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549132" name="4a75ae2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325980" name="4a75ae20-dfe0-11f0-8c68-4f74e351887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9829249" name="7023fb4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319221" name="7023fb40-dfe0-11f0-8c68-4f74e351887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89309" name="7568669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473213" name="75686690-dfe0-11f0-8c68-4f74e351887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819641" name="88a309e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062141" name="88a309e0-dfe0-11f0-8c68-4f74e351887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373746" name="8d21db4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07906" name="8d21db40-dfe0-11f0-8c68-4f74e351887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8093961" name="971c067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213851" name="971c0670-dfe0-11f0-8c68-4f74e351887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5830805" name="9c7929e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579500" name="9c7929e0-dfe0-11f0-8c68-4f74e351887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5827315" name="d898b44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127156" name="d898b440-dfe0-11f0-8c68-4f74e351887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719627" name="dcc1eb9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299156" name="dcc1eb90-dfe0-11f0-8c68-4f74e351887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984033" name="eb487cb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238063" name="eb487cb0-dfe0-11f0-8c68-4f74e351887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909274" name="efb3ed2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714090" name="efb3ed20-dfe0-11f0-8c68-4f74e351887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084954" name="8acc8420-dfe1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403455" name="8acc8420-dfe1-11f0-8c68-4f74e351887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440740" name="8ef01620-dfe1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046251" name="8ef01620-dfe1-11f0-8c68-4f74e351887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346321" name="9a13f440-dfe1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229585" name="9a13f440-dfe1-11f0-8c68-4f74e351887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943954" name="9f6298c0-dfe1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916792" name="9f6298c0-dfe1-11f0-8c68-4f74e351887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0413976" name="a78f08d0-dfe1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829519" name="a78f08d0-dfe1-11f0-8c68-4f74e351887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896972" name="ac8b95b0-dfe1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724985" name="ac8b95b0-dfe1-11f0-8c68-4f74e351887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975602" name="fe1acbd0-dfe1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117007" name="fe1acbd0-dfe1-11f0-8c68-4f74e351887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911204" name="02ec2a00-dfe2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083405" name="02ec2a00-dfe2-11f0-8c68-4f74e351887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8088069" name="37a0ca20-dfe3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163420" name="37a0ca20-dfe3-11f0-8c68-4f74e351887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689618" name="3c4af140-dfe3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193580" name="3c4af140-dfe3-11f0-8c68-4f74e351887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5717102" name="6bb4b2e0-dfe3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445407" name="6bb4b2e0-dfe3-11f0-8c68-4f74e351887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817754" name="709a8370-dfe3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211676" name="709a8370-dfe3-11f0-8c68-4f74e351887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125807" name="b99e1280-dfe3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350313" name="b99e1280-dfe3-11f0-8c68-4f74e351887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155594" name="bf4dc2c0-dfe3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999756" name="bf4dc2c0-dfe3-11f0-8c68-4f74e351887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1836931" name="b2c1aca0-dfe4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958367" name="b2c1aca0-dfe4-11f0-8c68-4f74e351887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248543" name="b80f8dd0-dfe4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977041" name="b80f8dd0-dfe4-11f0-8c68-4f74e351887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659410" name="cff98860-dfe4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59234" name="cff98860-dfe4-11f0-8c68-4f74e351887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211912" name="d4325010-dfe4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566330" name="d4325010-dfe4-11f0-8c68-4f74e351887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 / 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350016" name="2ccfdc10-dfe5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587737" name="2ccfdc10-dfe5-11f0-8c68-4f74e351887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999938" name="30dd4e00-dfe5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659538" name="30dd4e00-dfe5-11f0-8c68-4f74e351887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506400" name="70ea6640-dfe5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775230" name="70ea6640-dfe5-11f0-8c68-4f74e351887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360930" name="761dba90-dfe5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309169" name="761dba90-dfe5-11f0-8c68-4f74e351887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057991" name="1c89f240-dfe6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698819" name="1c89f240-dfe6-11f0-8c68-4f74e351887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0044593" name="22397b70-dfe6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319231" name="22397b70-dfe6-11f0-8c68-4f74e351887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EGH. Hubschberg 2, 8714 Hombrechtikon</w:t>
          </w:r>
        </w:p>
        <w:p>
          <w:pPr>
            <w:spacing w:before="0" w:after="0"/>
          </w:pPr>
          <w:r>
            <w:t>644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