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Rossweg 10/20, 5332 Rekingen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14608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77660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