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465680" name="7b8229f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093806" name="7b8229f0-d732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799353" name="84b55ba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928290" name="84b55ba0-d732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934968" name="ee1251c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780045" name="ee1251c0-d732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906237" name="fbad7170-d73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051536" name="fbad7170-d732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396621" name="3efcbc6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669670" name="3efcbc6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337535" name="461b17d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683172" name="461b17d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275967" name="5266d4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924915" name="5266d420-d733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713026" name="571e1aa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876128" name="571e1aa0-d733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889286" name="a22c9f7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183121" name="a22c9f70-d734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029321" name="a7d2b2c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008" name="a7d2b2c0-d734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745047" name="bae02b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321739" name="bae02b90-d734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426646" name="c3d2359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32046" name="c3d23590-d734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228402" name="cfe5cae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866946" name="cfe5cae0-d734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256589" name="d4f3e3f0-d734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71820" name="d4f3e3f0-d734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322392" name="9f10c40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153782" name="9f10c400-d735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157816" name="a4fd7d4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769406" name="a4fd7d40-d735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691290" name="b3ff0ac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74547" name="b3ff0ac0-d735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693924" name="b9f33e1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466377" name="b9f33e10-d735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115981" name="caec07b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688154" name="caec07b0-d735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560808" name="d20de5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945004" name="d20de590-d735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987994" name="f8faa62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086731" name="f8faa620-d735-11f0-a98b-615e6b13120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3589445" name="ff0ee490-d735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210769" name="ff0ee490-d735-11f0-a98b-615e6b13120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62" name="0d9b1b0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951020" name="0d9b1b00-d736-11f0-a98b-615e6b13120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552041" name="1268a8a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970736" name="1268a8a0-d736-11f0-a98b-615e6b13120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930142" name="2adfef1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69433" name="2adfef10-d736-11f0-a98b-615e6b13120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3740814" name="2e91ac7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089217" name="2e91ac70-d736-11f0-a98b-615e6b13120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325556" name="3c9db66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189032" name="3c9db660-d736-11f0-a98b-615e6b13120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897472" name="3ffff43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892763" name="3ffff430-d736-11f0-a98b-615e6b13120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858853" name="bd8b638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062807" name="bd8b6380-d736-11f0-a98b-615e6b13120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771707" name="c2eaa9d0-d736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996590" name="c2eaa9d0-d736-11f0-a98b-615e6b13120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849012" name="467f5b1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022100" name="467f5b10-d737-11f0-a98b-615e6b13120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530802" name="4b5c03e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878298" name="4b5c03e0-d737-11f0-a98b-615e6b1312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736321" name="effdb4c0-d737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198057" name="effdb4c0-d737-11f0-a98b-615e6b1312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643436" name="0e0897f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476906" name="0e0897f0-d738-11f0-a98b-615e6b13120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2684739" name="365ab4e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968771" name="365ab4e0-d738-11f0-a98b-615e6b13120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559945" name="86b737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352368" name="86b73760-d738-11f0-a98b-615e6b13120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139221" name="c43cba6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03581" name="c43cba60-d738-11f0-a98b-615e6b13120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748643" name="c8718a7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921277" name="c8718a70-d738-11f0-a98b-615e6b13120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3495" name="d5f48e4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678222" name="d5f48e40-d738-11f0-a98b-615e6b1312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801616" name="da053480-d738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879549" name="da053480-d738-11f0-a98b-615e6b13120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252693" name="ea35fdc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273835" name="ea35fdc0-d739-11f0-a98b-615e6b13120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222915" name="f051682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172845" name="f0516820-d739-11f0-a98b-615e6b13120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142484" name="01c10f7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744154" name="01c10f70-d73a-11f0-a98b-615e6b1312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745810" name="06da732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281275" name="06da7320-d73a-11f0-a98b-615e6b13120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Bodenschüttung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Schlacke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377161" name="a8afe4a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544180" name="a8afe4a0-d73a-11f0-a98b-615e6b13120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358098" name="ada804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197497" name="ada804b0-d73a-11f0-a98b-615e6b13120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2008308" name="50f3746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582934" name="50f37460-d73b-11f0-a98b-615e6b1312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719710" name="5508d59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526268" name="5508d590-d73b-11f0-a98b-615e6b13120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251145" name="772c002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959813" name="772c0020-d73b-11f0-a98b-615e6b13120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628151" name="7c4515b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876631" name="7c4515b0-d73b-11f0-a98b-615e6b13120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320287" name="41e917d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33211" name="41e917d0-d73c-11f0-a98b-615e6b13120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172805" name="47aa2d30-d73c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739823" name="47aa2d30-d73c-11f0-a98b-615e6b13120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157185" name="a976d6c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606418" name="a976d6c0-d73d-11f0-a98b-615e6b13120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601852" name="ae57773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890747" name="ae577730-d73d-11f0-a98b-615e6b13120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Treppenhaus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8540003" name="4562ea6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612044" name="4562ea60-d73e-11f0-a98b-615e6b13120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7626" name="4af2dda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343387" name="4af2dda0-d73e-11f0-a98b-615e6b13120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>Wasserrohr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4270255" name="c0c6e5d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485757" name="c0c6e5d0-d73e-11f0-a98b-615e6b13120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8923404" name="c74a39c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534225" name="c74a39c0-d73e-11f0-a98b-615e6b131203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581116" name="41a6fe6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404373" name="41a6fe60-d73f-11f0-a98b-615e6b13120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9807024" name="484d43a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86208" name="484d43a0-d73f-11f0-a98b-615e6b13120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007968" name="5941ee9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906126" name="5941ee90-d73f-11f0-a98b-615e6b13120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265013" name="5e92b5f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8384" name="5e92b5f0-d73f-11f0-a98b-615e6b131203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193628" name="679b553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648942" name="679b5530-d73f-11f0-a98b-615e6b131203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028255" name="6c53fb4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259386" name="6c53fb40-d73f-11f0-a98b-615e6b13120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499062" name="cf8c865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270329" name="cf8c8650-d73f-11f0-a98b-615e6b131203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956391" name="d6a7d480-d73f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787302" name="d6a7d480-d73f-11f0-a98b-615e6b131203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771748" name="0769ac1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188727" name="0769ac10-d740-11f0-a98b-615e6b131203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767615" name="0c166b4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783231" name="0c166b40-d740-11f0-a98b-615e6b13120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706148" name="2ca22c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535837" name="2ca22cf0-d740-11f0-a98b-615e6b13120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227763" name="30b67cb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733408" name="30b67cb0-d740-11f0-a98b-615e6b131203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904937" name="cdfaf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05275" name="cdfaf460-d740-11f0-a98b-615e6b13120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2330731" name="d4b0a2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556574" name="d4b0a2f0-d740-11f0-a98b-615e6b131203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764591" name="e63de46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850497" name="e63de460-d740-11f0-a98b-615e6b131203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992333" name="eaa499e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25313" name="eaa499e0-d740-11f0-a98b-615e6b131203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64815" name="4302fa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577295" name="4302fa00-d741-11f0-a98b-615e6b131203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493247" name="4894c20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465375" name="4894c200-d741-11f0-a98b-615e6b131203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834734" name="9ef0263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282135" name="9ef02630-d741-11f0-a98b-615e6b131203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507338" name="a4435e9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360215" name="a4435e90-d741-11f0-a98b-615e6b131203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368369" name="db562f7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630929" name="db562f70-d741-11f0-a98b-615e6b13120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063770" name="e15670b0-d741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038119" name="e15670b0-d741-11f0-a98b-615e6b131203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655435" name="38080b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710715" name="38080b30-d742-11f0-a98b-615e6b131203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783522" name="3d1e61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838379" name="3d1e61a0-d742-11f0-a98b-615e6b131203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383318" name="ddac10e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204331" name="ddac10e0-d742-11f0-a98b-615e6b131203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93788" name="e4f9448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189427" name="e4f94480-d742-11f0-a98b-615e6b131203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49408" name="f321fe3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204083" name="f321fe30-d742-11f0-a98b-615e6b131203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018286" name="f8273da0-d742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407679" name="f8273da0-d742-11f0-a98b-615e6b131203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532797" name="79fa41b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486575" name="79fa41b0-d743-11f0-a98b-615e6b131203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025128" name="96ce79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699161" name="96ce79a0-d743-11f0-a98b-615e6b131203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 Nr. 10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46266" name="c99967a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688557" name="c99967a0-d743-11f0-a98b-615e6b131203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883434" name="ce95f480-d74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765199" name="ce95f480-d743-11f0-a98b-615e6b131203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footer.xml" Type="http://schemas.openxmlformats.org/officeDocument/2006/relationships/footer" Id="rId9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