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1482304" name="d42dfd2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750859" name="d42dfd20-ec83-11f0-a4b5-01f333e256a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5540811" name="d90a09b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481848" name="d90a09b0-ec83-11f0-a4b5-01f333e256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9190265" name="ed4246e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262106" name="ed4246e0-ec83-11f0-a4b5-01f333e256a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0431018" name="f2224b10-ec83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9135796" name="f2224b10-ec83-11f0-a4b5-01f333e256a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4669096" name="022eb8e0-ec84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544006" name="022eb8e0-ec84-11f0-a4b5-01f333e256a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5439082" name="04f293d0-ec84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7894652" name="04f293d0-ec84-11f0-a4b5-01f333e256a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663</w:t>
          </w:r>
        </w:p>
        <w:p>
          <w:pPr>
            <w:spacing w:before="0" w:after="0"/>
          </w:pPr>
          <w:r>
            <w:t>663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