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102175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064093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698404" name="84b55ba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479834" name="84b55ba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607513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4951" name="ee1251c0-d732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941985" name="fbad717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110952" name="fbad7170-d732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528539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966280" name="3efcbc6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288615" name="461b17d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295625" name="461b17d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884659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742161" name="5266d42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229027" name="571e1aa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632913" name="571e1aa0-d733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432199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01129" name="a22c9f7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484543" name="a7d2b2c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004143" name="a7d2b2c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537831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670989" name="bae02b90-d734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869379" name="c3d235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42183" name="c3d23590-d734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450491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846724" name="cfe5cae0-d734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657943" name="d4f3e3f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00167" name="d4f3e3f0-d734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76059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284750" name="9f10c400-d735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290215" name="a4fd7d4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461641" name="a4fd7d40-d735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943933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154025" name="b3ff0ac0-d735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605855" name="b9f33e1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482980" name="b9f33e10-d735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173385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660543" name="caec07b0-d735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962582" name="d20de5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880847" name="d20de590-d735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902921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983343" name="f8faa620-d735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000967" name="ff0ee4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128051" name="ff0ee490-d735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582780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321142" name="0d9b1b00-d736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969849" name="1268a8a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75276" name="1268a8a0-d736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171210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351802" name="2adfef10-d736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168641" name="2e91ac7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85660" name="2e91ac70-d736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35921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902067" name="3c9db660-d736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998494" name="3ffff43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364172" name="3ffff430-d736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508381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621302" name="bd8b6380-d736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933826" name="c2eaa9d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94432" name="c2eaa9d0-d736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32919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051999" name="467f5b10-d737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121072" name="4b5c03e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18645" name="4b5c03e0-d737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0836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97211" name="effdb4c0-d737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274560" name="0e0897f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237337" name="0e0897f0-d738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561582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461776" name="365ab4e0-d738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833024" name="86b737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175207" name="86b73760-d738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024817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287465" name="c43cba60-d738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318133" name="c8718a7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526462" name="c8718a70-d738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961611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047297" name="d5f48e40-d738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843775" name="da05348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596286" name="da053480-d738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456422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439787" name="ea35fdc0-d739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521818" name="f051682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53086" name="f0516820-d739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255154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77180" name="01c10f70-d73a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363264" name="06da732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877260" name="06da7320-d73a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Bodenschüttung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921307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291574" name="a8afe4a0-d73a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071084" name="ada804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99586" name="ada804b0-d73a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163738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843057" name="50f37460-d73b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212090" name="5508d59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28641" name="5508d590-d73b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863143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376168" name="772c0020-d73b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230699" name="7c4515b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48557" name="7c4515b0-d73b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813836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072062" name="41e917d0-d73c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858500" name="47aa2d3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950789" name="47aa2d30-d73c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478869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44491" name="a976d6c0-d73d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156053" name="ae57773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829757" name="ae577730-d73d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155300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999078" name="4562ea60-d73e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548439" name="4af2dda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19930" name="4af2dda0-d73e-11f0-a98b-615e6b13120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Wasserrohr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450977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818225" name="c0c6e5d0-d73e-11f0-a98b-615e6b1312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83183" name="c74a39c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063561" name="c74a39c0-d73e-11f0-a98b-615e6b13120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548942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523900" name="41a6fe60-d73f-11f0-a98b-615e6b13120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691087" name="484d43a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59644" name="484d43a0-d73f-11f0-a98b-615e6b13120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60536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203767" name="5941ee90-d73f-11f0-a98b-615e6b13120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391420" name="5e92b5f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440898" name="5e92b5f0-d73f-11f0-a98b-615e6b13120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672713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994871" name="679b5530-d73f-11f0-a98b-615e6b13120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488618" name="6c53fb4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945634" name="6c53fb40-d73f-11f0-a98b-615e6b13120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227963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11524" name="cf8c8650-d73f-11f0-a98b-615e6b13120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104579" name="d6a7d48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1892" name="d6a7d480-d73f-11f0-a98b-615e6b13120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748839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378493" name="0769ac10-d740-11f0-a98b-615e6b1312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787398" name="0c166b4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992252" name="0c166b40-d740-11f0-a98b-615e6b1312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699196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89992" name="2ca22cf0-d740-11f0-a98b-615e6b13120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710220" name="30b67cb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436163" name="30b67cb0-d740-11f0-a98b-615e6b1312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472459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30170" name="cdfaf460-d740-11f0-a98b-615e6b13120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979110" name="d4b0a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23988" name="d4b0a2f0-d740-11f0-a98b-615e6b13120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259070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31775" name="e63de460-d740-11f0-a98b-615e6b13120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320611" name="eaa499e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61232" name="eaa499e0-d740-11f0-a98b-615e6b13120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857129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920839" name="4302fa00-d741-11f0-a98b-615e6b13120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342766" name="4894c2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860911" name="4894c200-d741-11f0-a98b-615e6b13120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872888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97101" name="9ef02630-d741-11f0-a98b-615e6b13120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152083" name="a4435e9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54260" name="a4435e90-d741-11f0-a98b-615e6b13120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953096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623909" name="db562f70-d741-11f0-a98b-615e6b13120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186018" name="e15670b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608651" name="e15670b0-d741-11f0-a98b-615e6b1312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96883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712546" name="38080b30-d742-11f0-a98b-615e6b13120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257836" name="3d1e61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754241" name="3d1e61a0-d742-11f0-a98b-615e6b13120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531075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253313" name="ddac10e0-d742-11f0-a98b-615e6b13120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575019" name="e4f9448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148512" name="e4f94480-d742-11f0-a98b-615e6b131203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554087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163669" name="f321fe30-d742-11f0-a98b-615e6b13120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543614" name="f8273d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540966" name="f8273da0-d742-11f0-a98b-615e6b131203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207683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303504" name="79fa41b0-d743-11f0-a98b-615e6b13120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107409" name="96ce79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476065" name="96ce79a0-d743-11f0-a98b-615e6b13120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806913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64906" name="c99967a0-d743-11f0-a98b-615e6b131203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293467" name="ce95f48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273225" name="ce95f480-d743-11f0-a98b-615e6b1312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