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rechts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Verputzt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links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56, Dietikon</w:t>
          </w:r>
        </w:p>
        <w:p>
          <w:pPr>
            <w:spacing w:before="0" w:after="0"/>
          </w:pPr>
          <w:r>
            <w:t>673.1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