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 recht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Verputzt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 link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