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Badenerstrasse 54, 8953 Dietikon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673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82595512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8337269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