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17</w:t>
            </w:r>
          </w:p>
          <w:p>
            <w:pPr>
              <w:spacing w:before="0" w:after="0"/>
            </w:pPr>
            <w:r>
              <w:t>EG/1.OG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42866157" name="1658761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7088887" name="16587610-ed53-11f0-8657-8b5df312db6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50337435" name="19d4084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5302641" name="19d40840-ed53-11f0-8657-8b5df312db6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17</w:t>
            </w:r>
          </w:p>
          <w:p>
            <w:pPr>
              <w:spacing w:before="0" w:after="0"/>
            </w:pPr>
            <w:r>
              <w:t>EG/1.OG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45284801" name="2083754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782319" name="20837540-ed53-11f0-8657-8b5df312db6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1155754" name="2394ace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3428984" name="2394ace0-ed53-11f0-8657-8b5df312db6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17</w:t>
            </w:r>
          </w:p>
          <w:p>
            <w:pPr>
              <w:spacing w:before="0" w:after="0"/>
            </w:pPr>
            <w:r>
              <w:t>EG/1.OG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05838826" name="2aeb566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0170905" name="2aeb5660-ed53-11f0-8657-8b5df312db6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17004025" name="308bc46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9665678" name="308bc460-ed53-11f0-8657-8b5df312db6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17</w:t>
            </w:r>
          </w:p>
          <w:p>
            <w:pPr>
              <w:spacing w:before="0" w:after="0"/>
            </w:pPr>
            <w:r>
              <w:t>EG/1.OG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2012598" name="373209a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6359911" name="373209a0-ed53-11f0-8657-8b5df312db66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84815044" name="398a789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6540303" name="398a7890-ed53-11f0-8657-8b5df312db6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17</w:t>
            </w:r>
          </w:p>
          <w:p>
            <w:pPr>
              <w:spacing w:before="0" w:after="0"/>
            </w:pPr>
            <w:r>
              <w:t>EG/1.OG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47611353" name="3e6b190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5943999" name="3e6b1900-ed53-11f0-8657-8b5df312db66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39136817" name="412ad54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5908463" name="412ad540-ed53-11f0-8657-8b5df312db66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54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04064634" name="29d7a70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3586086" name="29d7a700-ed54-11f0-8657-8b5df312db66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72552109" name="2cd7c7a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7315183" name="2cd7c7a0-ed54-11f0-8657-8b5df312db66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6523495" name="31a3f5b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8208779" name="31a3f5b0-ed54-11f0-8657-8b5df312db66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22360437" name="34b9731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7547772" name="34b97310-ed54-11f0-8657-8b5df312db66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93514985" name="39f504c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8824878" name="39f504c0-ed54-11f0-8657-8b5df312db66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19637041" name="3cb3135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0278948" name="3cb31350-ed54-11f0-8657-8b5df312db66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43088307" name="429a756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5208363" name="429a7560-ed54-11f0-8657-8b5df312db66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10074810" name="44fa375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9285941" name="44fa3750-ed54-11f0-8657-8b5df312db66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MaP-10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50035572" name="48efdb8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3766183" name="48efdb80-ed54-11f0-8657-8b5df312db66.jp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44523516" name="4c061c3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0957940" name="4c061c30-ed54-11f0-8657-8b5df312db66.jp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</w:tbl>
    <w:sectPr>
      <w:headerReference w:type="default" r:id="rId3"/>
      <w:footerReference w:type="default" r:id="rId2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Badenerstrasse 54, 8953 Dietikon</w:t>
          </w:r>
        </w:p>
        <w:p>
          <w:pPr>
            <w:spacing w:before="0" w:after="0"/>
          </w:pPr>
          <w:r>
            <w:t>673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media/document_image_rId23.jpeg" Type="http://schemas.openxmlformats.org/officeDocument/2006/relationships/image" Id="rId23"/>
    <Relationship Target="footer.xml" Type="http://schemas.openxmlformats.org/officeDocument/2006/relationships/footer" Id="rId2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