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Rossweg 10/20, 5332 Rekingen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38927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01676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