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981161" name="7b8229f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37198" name="7b8229f0-d732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692896" name="84b55ba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802053" name="84b55ba0-d732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715243" name="ee1251c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662285" name="ee1251c0-d732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232376" name="fbad717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11889" name="fbad7170-d732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402734" name="3efcbc6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279641" name="3efcbc6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665719" name="461b17d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965477" name="461b17d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230768" name="5266d4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315387" name="5266d420-d733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706680" name="571e1aa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046501" name="571e1aa0-d733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497073" name="a22c9f7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309198" name="a22c9f70-d734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619935" name="a7d2b2c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604970" name="a7d2b2c0-d734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647879" name="bae02b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467694" name="bae02b90-d734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639863" name="c3d235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247804" name="c3d23590-d734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245135" name="cfe5cae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766911" name="cfe5cae0-d734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964603" name="d4f3e3f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513580" name="d4f3e3f0-d734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441982" name="9f10c40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666071" name="9f10c400-d735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94352" name="a4fd7d4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082449" name="a4fd7d40-d735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770773" name="b3ff0ac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082633" name="b3ff0ac0-d735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701359" name="b9f33e1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876829" name="b9f33e10-d735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19827" name="caec07b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578063" name="caec07b0-d735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363713" name="d20de5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084762" name="d20de590-d735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222788" name="f8faa62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379795" name="f8faa620-d735-11f0-a98b-615e6b1312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753571" name="ff0ee4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582215" name="ff0ee490-d735-11f0-a98b-615e6b1312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121111" name="0d9b1b0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630746" name="0d9b1b00-d736-11f0-a98b-615e6b1312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117800" name="1268a8a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255625" name="1268a8a0-d736-11f0-a98b-615e6b1312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126094" name="2adfef1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71950" name="2adfef10-d736-11f0-a98b-615e6b1312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788478" name="2e91ac7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296400" name="2e91ac70-d736-11f0-a98b-615e6b1312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386990" name="3c9db66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611494" name="3c9db660-d736-11f0-a98b-615e6b1312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507336" name="3ffff43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150791" name="3ffff430-d736-11f0-a98b-615e6b1312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504854" name="bd8b638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251508" name="bd8b6380-d736-11f0-a98b-615e6b1312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078507" name="c2eaa9d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041335" name="c2eaa9d0-d736-11f0-a98b-615e6b1312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46861" name="467f5b1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694538" name="467f5b10-d737-11f0-a98b-615e6b1312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231845" name="4b5c03e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26265" name="4b5c03e0-d737-11f0-a98b-615e6b1312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98068" name="effdb4c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272394" name="effdb4c0-d737-11f0-a98b-615e6b1312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725847" name="0e0897f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102230" name="0e0897f0-d738-11f0-a98b-615e6b1312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353370" name="365ab4e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551881" name="365ab4e0-d738-11f0-a98b-615e6b1312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702371" name="86b737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63357" name="86b73760-d738-11f0-a98b-615e6b1312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204206" name="c43cba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309983" name="c43cba60-d738-11f0-a98b-615e6b1312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765744" name="c8718a7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870111" name="c8718a70-d738-11f0-a98b-615e6b1312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946575" name="d5f48e4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03214" name="d5f48e40-d738-11f0-a98b-615e6b1312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857802" name="da05348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980587" name="da053480-d738-11f0-a98b-615e6b1312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528768" name="ea35fdc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253069" name="ea35fdc0-d739-11f0-a98b-615e6b1312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29127" name="f051682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601313" name="f0516820-d739-11f0-a98b-615e6b1312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443383" name="01c10f7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731824" name="01c10f70-d73a-11f0-a98b-615e6b1312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476868" name="06da732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248661" name="06da7320-d73a-11f0-a98b-615e6b1312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Bodenschüttung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Schlacke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787732" name="a8afe4a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043765" name="a8afe4a0-d73a-11f0-a98b-615e6b13120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294190" name="ada804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385667" name="ada804b0-d73a-11f0-a98b-615e6b13120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916463" name="50f3746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725037" name="50f37460-d73b-11f0-a98b-615e6b1312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362013" name="5508d59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854537" name="5508d590-d73b-11f0-a98b-615e6b13120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493130" name="772c002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819589" name="772c0020-d73b-11f0-a98b-615e6b13120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86299" name="7c4515b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090309" name="7c4515b0-d73b-11f0-a98b-615e6b13120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681766" name="41e917d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52144" name="41e917d0-d73c-11f0-a98b-615e6b13120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752514" name="47aa2d3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848843" name="47aa2d30-d73c-11f0-a98b-615e6b13120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0394737" name="a976d6c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476531" name="a976d6c0-d73d-11f0-a98b-615e6b13120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643843" name="ae57773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920835" name="ae577730-d73d-11f0-a98b-615e6b1312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109020" name="4562ea6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227084" name="4562ea60-d73e-11f0-a98b-615e6b13120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416002" name="4af2dda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387870" name="4af2dda0-d73e-11f0-a98b-615e6b13120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Wasserrohr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095691" name="c0c6e5d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223744" name="c0c6e5d0-d73e-11f0-a98b-615e6b13120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714815" name="c74a39c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321651" name="c74a39c0-d73e-11f0-a98b-615e6b13120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690662" name="41a6fe6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133312" name="41a6fe60-d73f-11f0-a98b-615e6b13120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0906384" name="484d43a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50650" name="484d43a0-d73f-11f0-a98b-615e6b13120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915917" name="5941ee9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494263" name="5941ee90-d73f-11f0-a98b-615e6b13120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228329" name="5e92b5f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136675" name="5e92b5f0-d73f-11f0-a98b-615e6b13120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816360" name="679b553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615346" name="679b5530-d73f-11f0-a98b-615e6b131203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94782" name="6c53fb4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84820" name="6c53fb40-d73f-11f0-a98b-615e6b13120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566428" name="cf8c865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620077" name="cf8c8650-d73f-11f0-a98b-615e6b13120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1872511" name="d6a7d48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426622" name="d6a7d480-d73f-11f0-a98b-615e6b131203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184409" name="0769ac1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110902" name="0769ac10-d740-11f0-a98b-615e6b131203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213122" name="0c166b4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852635" name="0c166b40-d740-11f0-a98b-615e6b13120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582096" name="2ca22c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212928" name="2ca22cf0-d740-11f0-a98b-615e6b13120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301375" name="30b67cb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608134" name="30b67cb0-d740-11f0-a98b-615e6b131203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374210" name="cdfaf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967623" name="cdfaf460-d740-11f0-a98b-615e6b13120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075316" name="d4b0a2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461238" name="d4b0a2f0-d740-11f0-a98b-615e6b13120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100084" name="e63de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314394" name="e63de460-d740-11f0-a98b-615e6b13120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896681" name="eaa499e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045656" name="eaa499e0-d740-11f0-a98b-615e6b131203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707775" name="4302fa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966922" name="4302fa00-d741-11f0-a98b-615e6b131203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622862" name="4894c2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693448" name="4894c200-d741-11f0-a98b-615e6b131203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8460803" name="9ef0263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043565" name="9ef02630-d741-11f0-a98b-615e6b131203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2448" name="a4435e9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316077" name="a4435e90-d741-11f0-a98b-615e6b131203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42652" name="db562f7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448463" name="db562f70-d741-11f0-a98b-615e6b13120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115242" name="e15670b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290606" name="e15670b0-d741-11f0-a98b-615e6b13120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710892" name="38080b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769207" name="38080b30-d742-11f0-a98b-615e6b131203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09064" name="3d1e61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836117" name="3d1e61a0-d742-11f0-a98b-615e6b131203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538104" name="ddac10e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127057" name="ddac10e0-d742-11f0-a98b-615e6b131203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236359" name="e4f9448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205758" name="e4f94480-d742-11f0-a98b-615e6b131203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66159" name="f321fe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917181" name="f321fe30-d742-11f0-a98b-615e6b131203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535753" name="f8273d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491323" name="f8273da0-d742-11f0-a98b-615e6b131203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01253" name="79fa41b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097139" name="79fa41b0-d743-11f0-a98b-615e6b13120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837700" name="96ce79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963720" name="96ce79a0-d743-11f0-a98b-615e6b131203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125374" name="c99967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325904" name="c99967a0-d743-11f0-a98b-615e6b131203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06762" name="ce95f48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940838" name="ce95f480-d743-11f0-a98b-615e6b1312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footer.xml" Type="http://schemas.openxmlformats.org/officeDocument/2006/relationships/footer" Id="rId9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