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Bauhaldenstrasse 31, 5417 Untersiggenthal, Schweiz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647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82870331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26980884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