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8313641" name="322c70f0-e0ae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9400196" name="322c70f0-e0ae-11f0-9a29-affe56f769b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4221968" name="390510d0-e0ae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8477606" name="390510d0-e0ae-11f0-9a29-affe56f769b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8986295" name="55b78ff0-e0ae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308313" name="55b78ff0-e0ae-11f0-9a29-affe56f769b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8678311" name="604fa8d0-e0ae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9190434" name="604fa8d0-e0ae-11f0-9a29-affe56f769b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9947195" name="2c94c010-e0af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072281" name="2c94c010-e0af-11f0-9a29-affe56f769b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5821464" name="386be8a0-e0af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553085" name="386be8a0-e0af-11f0-9a29-affe56f769b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5980267" name="96bd91b0-e0af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127779" name="96bd91b0-e0af-11f0-9a29-affe56f769b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2097252" name="9bf5c800-e0af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0165612" name="9bf5c800-e0af-11f0-9a29-affe56f769b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Bad/Küche/Gang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0781566" name="21d7481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640449" name="21d74810-e0b3-11f0-9a29-affe56f769b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552527" name="2b28b02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068466" name="2b28b020-e0b3-11f0-9a29-affe56f769b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Bad/Küche/Gang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9395123" name="48f32ef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589522" name="48f32ef0-e0b3-11f0-9a29-affe56f769b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893244" name="4fea053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764056" name="4fea0530-e0b3-11f0-9a29-affe56f769b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2533770" name="792326c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465114" name="792326c0-e0b3-11f0-9a29-affe56f769b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1992116" name="99ecb4c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804553" name="99ecb4c0-e0b3-11f0-9a29-affe56f769b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4041238" name="eec82fb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519459" name="eec82fb0-e0b3-11f0-9a29-affe56f769b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4867461" name="f5aa9390-e0b3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772876" name="f5aa9390-e0b3-11f0-9a29-affe56f769b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9553130" name="0582f910-e0b4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5813965" name="0582f910-e0b4-11f0-9a29-affe56f769b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8970375" name="0ddf79d0-e0b4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726686" name="0ddf79d0-e0b4-11f0-9a29-affe56f769b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1627697" name="23192170-e0b4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446585" name="23192170-e0b4-11f0-9a29-affe56f769b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3139706" name="2d18f1f0-e0b4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6439531" name="2d18f1f0-e0b4-11f0-9a29-affe56f769b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240666" name="c7f6f0f0-e0b4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390158" name="c7f6f0f0-e0b4-11f0-9a29-affe56f769b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0172683" name="c2a7fe50-e0b4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211881" name="c2a7fe50-e0b4-11f0-9a29-affe56f769b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4780144" name="842f4c40-e0b5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283814" name="842f4c40-e0b5-11f0-9a29-affe56f769b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5871349" name="8d4ef5f0-e0b5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388817" name="8d4ef5f0-e0b5-11f0-9a29-affe56f769b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3988871" name="c2c072e0-e0b5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3947737" name="c2c072e0-e0b5-11f0-9a29-affe56f769b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5970884" name="cd426bb0-e0b5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5817851" name="cd426bb0-e0b5-11f0-9a29-affe56f769b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2801106" name="f9faac70-e0b6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6615524" name="f9faac70-e0b6-11f0-9a29-affe56f769b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392693" name="fd8002a0-e0b6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746390" name="fd8002a0-e0b6-11f0-9a29-affe56f769b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2006866" name="0c788f70-e0b7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608501" name="0c788f70-e0b7-11f0-9a29-affe56f769b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6244154" name="0f311fc0-e0b7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8772353" name="0f311fc0-e0b7-11f0-9a29-affe56f769b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Stockwerk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Rohrisolation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3662633" name="3d7afd00-e0b8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492309" name="3d7afd00-e0b8-11f0-9a29-affe56f769b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7659034" name="419407b0-e0b8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746824" name="419407b0-e0b8-11f0-9a29-affe56f769b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837645" name="e37877e0-e0b9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336114" name="e37877e0-e0b9-11f0-9a29-affe56f769b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3856052" name="e6003430-e0b9-11f0-9a29-affe56f769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592830" name="e6003430-e0b9-11f0-9a29-affe56f769b3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Bauhaldenstrasse 31, 5417 Untersiggenthal, Schweiz</w:t>
          </w:r>
        </w:p>
        <w:p>
          <w:pPr>
            <w:spacing w:before="0" w:after="0"/>
          </w:pPr>
          <w:r>
            <w:t>647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