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Oescherstrasse 17, 8702 Zollikon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562307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170027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