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0237999" name="952f10c0-ed58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1717698" name="952f10c0-ed58-11f0-a021-35a17ea9e94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289711" name="9bb59900-ed58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4211273" name="9bb59900-ed58-11f0-a021-35a17ea9e94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9273531" name="b4fe8750-ed58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128899" name="b4fe8750-ed58-11f0-a021-35a17ea9e94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038722" name="c84c1660-ed58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2786567" name="c84c1660-ed58-11f0-a021-35a17ea9e94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2075634" name="f00ffd10-ed58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3638110" name="f00ffd10-ed58-11f0-a021-35a17ea9e94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8784758" name="f2f4cd80-ed58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8946982" name="f2f4cd80-ed58-11f0-a021-35a17ea9e94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4797031" name="7018c870-ed59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4219458" name="7018c870-ed59-11f0-a021-35a17ea9e94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8674159" name="766aac20-ed59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8869753" name="766aac20-ed59-11f0-a021-35a17ea9e94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Gang / 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2622887" name="9edcfb40-ed59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2419476" name="9edcfb40-ed59-11f0-a021-35a17ea9e94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6934254" name="a3d31f80-ed59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3602444" name="a3d31f80-ed59-11f0-a021-35a17ea9e94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4287623" name="fd96dc00-ed59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4011294" name="fd96dc00-ed59-11f0-a021-35a17ea9e94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6568945" name="0ceec6e0-ed5a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3529504" name="0ceec6e0-ed5a-11f0-a021-35a17ea9e94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 Wohnung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2283285" name="4e6ea900-ed5a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4141847" name="4e6ea900-ed5a-11f0-a021-35a17ea9e94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4557685" name="56810160-ed5a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111746" name="56810160-ed5a-11f0-a021-35a17ea9e94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 Wohnung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Sockelleiste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2219440" name="69946da0-ed5a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2475851" name="69946da0-ed5a-11f0-a021-35a17ea9e94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1818716" name="6f92b310-ed5a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3673610" name="6f92b310-ed5a-11f0-a021-35a17ea9e94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Gäste WC / Reduit / 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8649012" name="f0f51b00-ed5a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0225511" name="f0f51b00-ed5a-11f0-a021-35a17ea9e94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9777257" name="f791c350-ed5a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1892077" name="f791c350-ed5a-11f0-a021-35a17ea9e94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Gäste WC / Reduit / 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435533" name="033dbd30-ed5b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329635" name="033dbd30-ed5b-11f0-a021-35a17ea9e94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6066663" name="0a080530-ed5b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5576128" name="0a080530-ed5b-11f0-a021-35a17ea9e945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1230445" name="575ced00-ed5b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1929612" name="575ced00-ed5b-11f0-a021-35a17ea9e945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3228138" name="5c1014d0-ed5b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5262410" name="5c1014d0-ed5b-11f0-a021-35a17ea9e945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4315224" name="a73dafd0-ed5b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086573" name="a73dafd0-ed5b-11f0-a021-35a17ea9e94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7511469" name="ad5ee690-ed5b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6394628" name="ad5ee690-ed5b-11f0-a021-35a17ea9e945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1226076" name="03417140-ed5c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7860569" name="03417140-ed5c-11f0-a021-35a17ea9e945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3030170" name="06acfde0-ed5c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4505583" name="06acfde0-ed5c-11f0-a021-35a17ea9e94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2115359" name="14b0ca70-ed5c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2575064" name="14b0ca70-ed5c-11f0-a021-35a17ea9e945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0224361" name="19ebbfe0-ed5c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7662354" name="19ebbfe0-ed5c-11f0-a021-35a17ea9e945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4913809" name="ab11ccd0-ed5c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1825068" name="ab11ccd0-ed5c-11f0-a021-35a17ea9e945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4988384" name="aec58600-ed5c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969231" name="aec58600-ed5c-11f0-a021-35a17ea9e945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Oescherstrasse 17, 8702 Zollikon</w:t>
          </w:r>
        </w:p>
        <w:p>
          <w:pPr>
            <w:spacing w:before="0" w:after="0"/>
          </w:pPr>
          <w:r>
            <w:t>664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