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2040221" name="11cf4770-ed32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6248397" name="11cf4770-ed32-11f0-a021-35a17ea9e94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7800009" name="15d84c90-ed32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5378575" name="15d84c90-ed32-11f0-a021-35a17ea9e94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6799670" name="e4a2fd40-ed32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6913529" name="e4a2fd40-ed32-11f0-a021-35a17ea9e94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1359190" name="ebf030e0-ed32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8538973" name="ebf030e0-ed32-11f0-a021-35a17ea9e94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1865151" name="a42ae6d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5450404" name="a42ae6d0-ed35-11f0-a021-35a17ea9e94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244748" name="aa64397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5463250" name="aa643970-ed35-11f0-a021-35a17ea9e94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5736747" name="b77bd14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9367926" name="b77bd140-ed35-11f0-a021-35a17ea9e94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06100560" name="bdac4a4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5889186" name="bdac4a40-ed35-11f0-a021-35a17ea9e94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5781345" name="dcb5157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7673139" name="dcb51570-ed35-11f0-a021-35a17ea9e94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435983" name="e26d031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5429070" name="e26d0310-ed35-11f0-a021-35a17ea9e94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/ 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32060015" name="efb8551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21190922" name="efb85510-ed35-11f0-a021-35a17ea9e94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8372869" name="f5ef0fa0-ed35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2875010" name="f5ef0fa0-ed35-11f0-a021-35a17ea9e94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78460510" name="8a58fcf0-ed36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3644026" name="8a58fcf0-ed36-11f0-a021-35a17ea9e94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62049244" name="8da6a150-ed36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652366" name="8da6a150-ed36-11f0-a021-35a17ea9e94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3671968" name="4fc65eb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6322657" name="4fc65eb0-ed37-11f0-a021-35a17ea9e94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0634732" name="562058b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8115455" name="562058b0-ed37-11f0-a021-35a17ea9e94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4818726" name="6163ccc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4737443" name="6163ccc0-ed37-11f0-a021-35a17ea9e94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04298593" name="66ac08a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8631770" name="66ac08a0-ed37-11f0-a021-35a17ea9e94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8689678" name="771822a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2340723" name="771822a0-ed37-11f0-a021-35a17ea9e94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5146618" name="7b607ab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1692660" name="7b607ab0-ed37-11f0-a021-35a17ea9e94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4471930" name="e3993c2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5938625" name="e3993c20-ed37-11f0-a021-35a17ea9e945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04277422" name="e6f7d07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0216945" name="e6f7d070-ed37-11f0-a021-35a17ea9e945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0728700" name="f34b2de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1154880" name="f34b2de0-ed37-11f0-a021-35a17ea9e945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43917673" name="f7877800-ed37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9888471" name="f7877800-ed37-11f0-a021-35a17ea9e945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9781037" name="ca3f6870-ed38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1094675" name="ca3f6870-ed38-11f0-a021-35a17ea9e945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8065140" name="f170fa30-ed38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48221646" name="f170fa30-ed38-11f0-a021-35a17ea9e945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4889437" name="f8f8c5d0-ed38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122771" name="f8f8c5d0-ed38-11f0-a021-35a17ea9e945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48050" name="fdd08ca0-ed38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0499958" name="fdd08ca0-ed38-11f0-a021-35a17ea9e945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5583588" name="0a8d3330-ed39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233791" name="0a8d3330-ed39-11f0-a021-35a17ea9e945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0301702" name="0e3d69f0-ed39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2974949" name="0e3d69f0-ed39-11f0-a021-35a17ea9e945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6901527" name="32e945c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2933825" name="32e945c0-ed3a-11f0-a021-35a17ea9e945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9442578" name="36f5f46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6693819" name="36f5f460-ed3a-11f0-a021-35a17ea9e945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3519958" name="459d05d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9720217" name="459d05d0-ed3a-11f0-a021-35a17ea9e945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0944155" name="4ca3938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0997348" name="4ca39380-ed3a-11f0-a021-35a17ea9e945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Scheune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5082051" name="c4d9f5b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23017704" name="c4d9f5b0-ed3a-11f0-a021-35a17ea9e945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3064008" name="c9947080-ed3a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2582122" name="c9947080-ed3a-11f0-a021-35a17ea9e945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45520525" name="05e7b510-ed3b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1892571" name="05e7b510-ed3b-11f0-a021-35a17ea9e945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52171145" name="0a5c4d40-ed3b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187892" name="0a5c4d40-ed3b-11f0-a021-35a17ea9e945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Carport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6900458" name="46b9cb00-ed3b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20584754" name="46b9cb00-ed3b-11f0-a021-35a17ea9e945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7732693" name="4bfab3e0-ed3b-11f0-a021-35a17ea9e94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952352" name="4bfab3e0-ed3b-11f0-a021-35a17ea9e945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4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Schmittengässli 4, 5604 Hendschiken</w:t>
          </w:r>
        </w:p>
        <w:p>
          <w:pPr>
            <w:spacing w:before="0" w:after="0"/>
          </w:pPr>
          <w:r>
            <w:t>662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footer.xml" Type="http://schemas.openxmlformats.org/officeDocument/2006/relationships/footer" Id="rId4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