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91485081" name="ec87aea0-ec71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879359" name="ec87aea0-ec71-11f0-a4b5-01f333e256a5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90650207" name="f08f5430-ec71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6421031" name="f08f5430-ec71-11f0-a4b5-01f333e256a5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35077954" name="1a23b520-ec72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3261788" name="1a23b520-ec72-11f0-a4b5-01f333e256a5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33094489" name="1ed8b1b0-ec72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9179223" name="1ed8b1b0-ec72-11f0-a4b5-01f333e256a5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30400072" name="dc7d2ab0-ec73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9704160" name="dc7d2ab0-ec73-11f0-a4b5-01f333e256a5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2033680932" name="e2177e30-ec73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206174" name="e2177e30-ec73-11f0-a4b5-01f333e256a5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Sockel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70013075" name="f286a570-ec73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0827569" name="f286a570-ec73-11f0-a4b5-01f333e256a5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03207884" name="f70ace00-ec73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7634326" name="f70ace00-ec73-11f0-a4b5-01f333e256a5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Wohnung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88040599" name="f9aa3b90-ec74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7928518" name="f9aa3b90-ec74-11f0-a4b5-01f333e256a5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42252354" name="ff245ce0-ec74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8635777" name="ff245ce0-ec74-11f0-a4b5-01f333e256a5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11253201" name="9aa78010-ec76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6009854" name="9aa78010-ec76-11f0-a4b5-01f333e256a5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6847539" name="a50dda90-ec76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413811" name="a50dda90-ec76-11f0-a4b5-01f333e256a5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60270193" name="c9faac70-ec76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9091358" name="c9faac70-ec76-11f0-a4b5-01f333e256a5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58262262" name="cf75df30-ec76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5252252" name="cf75df30-ec76-11f0-a4b5-01f333e256a5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Wohnung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82005010" name="60652f40-ec78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4099430" name="60652f40-ec78-11f0-a4b5-01f333e256a5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76263710" name="63ea5e60-ec78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7101174" name="63ea5e60-ec78-11f0-a4b5-01f333e256a5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55976100" name="2a462250-ec7a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6362190" name="2a462250-ec7a-11f0-a4b5-01f333e256a5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09759023" name="2dd9d060-ec7a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42151" name="2dd9d060-ec7a-11f0-a4b5-01f333e256a5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86176363" name="3ce262c0-ec7a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7245026" name="3ce262c0-ec7a-11f0-a4b5-01f333e256a5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31083758" name="3faa0e40-ec7a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2448403" name="3faa0e40-ec7a-11f0-a4b5-01f333e256a5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65913888" name="51c55ee0-ec7a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9201335" name="51c55ee0-ec7a-11f0-a4b5-01f333e256a5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87968977" name="54a39fa0-ec7a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9861218" name="54a39fa0-ec7a-11f0-a4b5-01f333e256a5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07299125" name="14fb2020-ec7b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3787785" name="14fb2020-ec7b-11f0-a4b5-01f333e256a5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32216598" name="17b202c0-ec7b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5106153" name="17b202c0-ec7b-11f0-a4b5-01f333e256a5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alle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Sockel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97486134" name="9f520310-ec7b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6593394" name="9f520310-ec7b-11f0-a4b5-01f333e256a5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90415088" name="a2b7c350-ec7b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3599384" name="a2b7c350-ec7b-11f0-a4b5-01f333e256a5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/>
        </w:tc>
        <w:tc>
          <w:tcPr>
            <w:tcW w:w="1994" w:type="dxa"/>
          </w:tcPr>
          <w:p/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30320971" name="414adb10-ec7c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2066377" name="414adb10-ec7c-11f0-a4b5-01f333e256a5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93095899" name="4b8606e0-ec7c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576384" name="4b8606e0-ec7c-11f0-a4b5-01f333e256a5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/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/>
        </w:tc>
        <w:tc>
          <w:tcPr>
            <w:tcW w:w="1994" w:type="dxa"/>
          </w:tcPr>
          <w:p/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08505050" name="b5850960-ec7c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4761749" name="b5850960-ec7c-11f0-a4b5-01f333e256a5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214061073" name="b863bf50-ec7c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1133598" name="b863bf50-ec7c-11f0-a4b5-01f333e256a5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/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/>
        </w:tc>
        <w:tc>
          <w:tcPr>
            <w:tcW w:w="1994" w:type="dxa"/>
          </w:tcPr>
          <w:p/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85017417" name="e1463560-ec7c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1164973" name="e1463560-ec7c-11f0-a4b5-01f333e256a5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03082517" name="e52f2f60-ec7c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6946056" name="e52f2f60-ec7c-11f0-a4b5-01f333e256a5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/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/>
        </w:tc>
        <w:tc>
          <w:tcPr>
            <w:tcW w:w="1994" w:type="dxa"/>
          </w:tcPr>
          <w:p/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55219681" name="4dee5ee0-ec7d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1162861" name="4dee5ee0-ec7d-11f0-a4b5-01f333e256a5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04796268" name="536ffa40-ec7d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1993778" name="536ffa40-ec7d-11f0-a4b5-01f333e256a5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/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/>
        </w:tc>
        <w:tc>
          <w:tcPr>
            <w:tcW w:w="1994" w:type="dxa"/>
          </w:tcPr>
          <w:p/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50724046" name="5bd26e70-ec7d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2753175" name="5bd26e70-ec7d-11f0-a4b5-01f333e256a5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42396523" name="602e2770-ec7d-11f0-a4b5-01f333e256a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8412061" name="602e2770-ec7d-11f0-a4b5-01f333e256a5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/>
        </w:tc>
      </w:tr>
    </w:tbl>
    <w:sectPr>
      <w:headerReference w:type="default" r:id="rId3"/>
      <w:footerReference w:type="default" r:id="rId4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Obermattweg 20 Obermattweg 20, 5033 Buchs</w:t>
          </w:r>
        </w:p>
        <w:p>
          <w:pPr>
            <w:spacing w:before="0" w:after="0"/>
          </w:pPr>
          <w:r>
            <w:t>650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footer.xml" Type="http://schemas.openxmlformats.org/officeDocument/2006/relationships/footer" Id="rId4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