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Trepphaus / Gang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3239036" name="86e482d0-ec8a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9462438" name="86e482d0-ec8a-11f0-83a0-6b8a12f8d9b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7921255" name="8ad0b120-ec8a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7371785" name="8ad0b120-ec8a-11f0-83a0-6b8a12f8d9b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8303589" name="7c5722e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193593" name="7c5722e0-ec8b-11f0-83a0-6b8a12f8d9b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4093718" name="816c8ef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233456" name="816c8ef0-ec8b-11f0-83a0-6b8a12f8d9b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Fensterrahmen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3287740" name="9485a08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1242405" name="9485a080-ec8b-11f0-83a0-6b8a12f8d9b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478222" name="97e40dc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348158" name="97e40dc0-ec8b-11f0-83a0-6b8a12f8d9b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0294897" name="b36b7a6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981557" name="b36b7a60-ec8b-11f0-83a0-6b8a12f8d9b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5388066" name="b738d61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715388" name="b738d610-ec8b-11f0-83a0-6b8a12f8d9b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0230602" name="24e7c13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277750" name="24e7c130-ec8c-11f0-83a0-6b8a12f8d9b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0364367" name="2998780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8280929" name="29987800-ec8c-11f0-83a0-6b8a12f8d9b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7947028" name="3861b77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194106" name="3861b770-ec8c-11f0-83a0-6b8a12f8d9b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7913661" name="3e6fb45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2616176" name="3e6fb450-ec8c-11f0-83a0-6b8a12f8d9b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2872308" name="47ac0dc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0109832" name="47ac0dc0-ec8c-11f0-83a0-6b8a12f8d9b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0302373" name="507cd42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8953839" name="507cd420-ec8c-11f0-83a0-6b8a12f8d9b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06779" name="842725a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6747875" name="842725a0-ec8c-11f0-83a0-6b8a12f8d9b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2497230" name="89cd11e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731775" name="89cd11e0-ec8c-11f0-83a0-6b8a12f8d9b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5528216" name="f6b4a370-ec8e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678197" name="f6b4a370-ec8e-11f0-83a0-6b8a12f8d9b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5473264" name="fa42fa50-ec8e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34205" name="fa42fa50-ec8e-11f0-83a0-6b8a12f8d9b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1769863" name="1500392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7088856" name="15003920-ec8f-11f0-83a0-6b8a12f8d9b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9510585" name="18ac2a2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927796" name="18ac2a20-ec8f-11f0-83a0-6b8a12f8d9b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1375719" name="2f6c71c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224066" name="2f6c71c0-ec8f-11f0-83a0-6b8a12f8d9b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6974829" name="32b8687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891036" name="32b86870-ec8f-11f0-83a0-6b8a12f8d9b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7610953" name="47cc118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5053194" name="47cc1180-ec8f-11f0-83a0-6b8a12f8d9b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6376616" name="4b31f8d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111155" name="4b31f8d0-ec8f-11f0-83a0-6b8a12f8d9b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0182693" name="5b0702f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221019" name="5b0702f0-ec8f-11f0-83a0-6b8a12f8d9b5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7431359" name="5e562df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430806" name="5e562df0-ec8f-11f0-83a0-6b8a12f8d9b5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6547079" name="9065e24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3781236" name="9065e240-ec8f-11f0-83a0-6b8a12f8d9b5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107973" name="95b23cd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66333" name="95b23cd0-ec8f-11f0-83a0-6b8a12f8d9b5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4724966" name="a516aad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4446489" name="a516aad0-ec8f-11f0-83a0-6b8a12f8d9b5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8884265" name="a8d5aea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8789936" name="a8d5aea0-ec8f-11f0-83a0-6b8a12f8d9b5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Dorfstrasse 35B, 8914 Aeugst am Albis</w:t>
          </w:r>
        </w:p>
        <w:p>
          <w:pPr>
            <w:spacing w:before="0" w:after="0"/>
          </w:pPr>
          <w:r>
            <w:t>660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