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Werkstatt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20242431" name="da726df0-ec70-11f0-a20e-c9c44bf0756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1438784" name="da726df0-ec70-11f0-a20e-c9c44bf0756c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81519188" name="ea03b850-ec70-11f0-a20e-c9c44bf0756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1782766" name="ea03b850-ec70-11f0-a20e-c9c44bf0756c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Abstellraum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9375144" name="22822720-ec71-11f0-a20e-c9c44bf0756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1870284" name="22822720-ec71-11f0-a20e-c9c44bf0756c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272796" name="272b15c0-ec71-11f0-a20e-c9c44bf0756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3523648" name="272b15c0-ec71-11f0-a20e-c9c44bf0756c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Abstellraum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39187947" name="54484f50-ec71-11f0-a20e-c9c44bf0756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1039772" name="54484f50-ec71-11f0-a20e-c9c44bf0756c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973395" name="5e3f9450-ec71-11f0-a20e-c9c44bf0756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7285493" name="5e3f9450-ec71-11f0-a20e-c9c44bf0756c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21785367" name="c7ab7e90-ec71-11f0-a20e-c9c44bf0756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9226740" name="c7ab7e90-ec71-11f0-a20e-c9c44bf0756c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918022" name="cbb8c970-ec71-11f0-a20e-c9c44bf0756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8341873" name="cbb8c970-ec71-11f0-a20e-c9c44bf0756c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Türblatt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Türblatt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0112812" name="397d3860-ec72-11f0-a20e-c9c44bf0756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214633" name="397d3860-ec72-11f0-a20e-c9c44bf0756c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9032402" name="3fdfe4f0-ec72-11f0-a20e-c9c44bf0756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9488492" name="3fdfe4f0-ec72-11f0-a20e-c9c44bf0756c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422122" name="b161d110-ec72-11f0-a20e-c9c44bf0756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8580298" name="b161d110-ec72-11f0-a20e-c9c44bf0756c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1814351" name="b6843570-ec72-11f0-a20e-c9c44bf0756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481190" name="b6843570-ec72-11f0-a20e-c9c44bf0756c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46020228" name="33410a20-ec73-11f0-a20e-c9c44bf0756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4441642" name="33410a20-ec73-11f0-a20e-c9c44bf0756c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5616650" name="3a461130-ec73-11f0-a20e-c9c44bf0756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1585864" name="3a461130-ec73-11f0-a20e-c9c44bf0756c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4201780" name="467ee1c0-ec73-11f0-a20e-c9c44bf0756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5535499" name="467ee1c0-ec73-11f0-a20e-c9c44bf0756c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96966186" name="4b77ec30-ec73-11f0-a20e-c9c44bf0756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0665241" name="4b77ec30-ec73-11f0-a20e-c9c44bf0756c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21238760" name="56c39da0-ec73-11f0-a20e-c9c44bf0756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8027689" name="56c39da0-ec73-11f0-a20e-c9c44bf0756c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714803" name="5eba30a0-ec73-11f0-a20e-c9c44bf0756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0729" name="5eba30a0-ec73-11f0-a20e-c9c44bf0756c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6168538" name="3ec71000-ec74-11f0-a20e-c9c44bf0756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4056800" name="3ec71000-ec74-11f0-a20e-c9c44bf0756c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73771689" name="4359de90-ec74-11f0-a20e-c9c44bf0756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9303806" name="4359de90-ec74-11f0-a20e-c9c44bf0756c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Werkstatt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Fensterrahmen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Anschlagkitt </w:t>
            </w:r>
          </w:p>
          <w:p>
            <w:pPr>
              <w:spacing w:before="0" w:after="0"/>
            </w:pPr>
            <w:r>
              <w:t>Fensterrahmen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0939965" name="7a2e46e0-ec74-11f0-a20e-c9c44bf0756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495610" name="7a2e46e0-ec74-11f0-a20e-c9c44bf0756c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48309196" name="808fbaf0-ec74-11f0-a20e-c9c44bf0756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6071432" name="808fbaf0-ec74-11f0-a20e-c9c44bf0756c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Donnerweidstrasse 13, 8855 Wangen</w:t>
          </w:r>
        </w:p>
        <w:p>
          <w:pPr>
            <w:spacing w:before="0" w:after="0"/>
          </w:pPr>
          <w:r>
            <w:t>653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footer.xml" Type="http://schemas.openxmlformats.org/officeDocument/2006/relationships/footer" Id="rId2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