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alle Schlafzimmer/ Treppenhaus 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11700239" name="6a9cf300-eba4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5521208" name="6a9cf300-eba4-11f0-b2ba-5b6c249bc403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32330499" name="71afdcc0-eba4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0310325" name="71afdcc0-eba4-11f0-b2ba-5b6c249bc403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alle Schlafzimmer 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87159373" name="f5214e90-eba4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5805981" name="f5214e90-eba4-11f0-b2ba-5b6c249bc403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00057208" name="4ae86200-eba5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8792531" name="4ae86200-eba5-11f0-b2ba-5b6c249bc403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/ 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/ 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56987858" name="1ec53880-eba8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5604743" name="1ec53880-eba8-11f0-b2ba-5b6c249bc403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01623913" name="25ee9070-eba8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061217" name="25ee9070-eba8-11f0-b2ba-5b6c249bc403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15882135" name="79a285e0-eba9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8513308" name="79a285e0-eba9-11f0-b2ba-5b6c249bc403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93533725" name="85991d50-eba9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257910" name="85991d50-eba9-11f0-b2ba-5b6c249bc403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/ 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Leichtbauelemente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38230501" name="a3866660-eba9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33668594" name="a3866660-eba9-11f0-b2ba-5b6c249bc403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69797517" name="a8198310-eba9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971673" name="a8198310-eba9-11f0-b2ba-5b6c249bc403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(elastische) Wandbeläge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61762599" name="66f05700-ebaa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01104633" name="66f05700-ebaa-11f0-b2ba-5b6c249bc403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63674761" name="6e6536e0-ebaa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0825024" name="6e6536e0-ebaa-11f0-b2ba-5b6c249bc403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/ Büro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68648410" name="79a23060-ebac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39678472" name="79a23060-ebac-11f0-b2ba-5b6c249bc403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04735480" name="7e6054b0-ebac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310756" name="7e6054b0-ebac-11f0-b2ba-5b6c249bc403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/ Büro alt / 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28090784" name="403351a0-ebad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4703362" name="403351a0-ebad-11f0-b2ba-5b6c249bc403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91489084" name="4869acc0-ebad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538301" name="4869acc0-ebad-11f0-b2ba-5b6c249bc403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10672500" name="b9320ce0-ebad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2610085" name="b9320ce0-ebad-11f0-b2ba-5b6c249bc403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46332084" name="e491b7f0-ebad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4348447" name="e491b7f0-ebad-11f0-b2ba-5b6c249bc403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/ Treppenhaus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91242744" name="8da832a0-ebaf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2957551" name="8da832a0-ebaf-11f0-b2ba-5b6c249bc403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64265307" name="94caacc0-ebaf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1043313" name="94caacc0-ebaf-11f0-b2ba-5b6c249bc403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Garage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66322155" name="5ee80c90-ebb1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7671852" name="5ee80c90-ebb1-11f0-b2ba-5b6c249bc403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77506957" name="6d18dc90-ebb1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6243398" name="6d18dc90-ebb1-11f0-b2ba-5b6c249bc403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Garage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12863670" name="7ee040d0-ebb1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2254113" name="7ee040d0-ebb1-11f0-b2ba-5b6c249bc403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33204202" name="827e7630-ebb1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6300185" name="827e7630-ebb1-11f0-b2ba-5b6c249bc403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Mischerei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84374565" name="842d9050-ebb2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9546447" name="842d9050-ebb2-11f0-b2ba-5b6c249bc403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39992147" name="8801a2c0-ebb2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8679978" name="8801a2c0-ebb2-11f0-b2ba-5b6c249bc403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Werkstatt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03135283" name="dd34b390-ebb2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2353508" name="dd34b390-ebb2-11f0-b2ba-5b6c249bc403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65626898" name="0e403e50-ebb3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1632111" name="0e403e50-ebb3-11f0-b2ba-5b6c249bc403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Werkstatt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36399614" name="1f1182c0-ebb3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9672643" name="1f1182c0-ebb3-11f0-b2ba-5b6c249bc403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31112726" name="24e053c0-ebb3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1370169" name="24e053c0-ebb3-11f0-b2ba-5b6c249bc403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Werkstatt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Leichtbauelemente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98468569" name="6119f5d0-ebb3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23317422" name="6119f5d0-ebb3-11f0-b2ba-5b6c249bc403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36402011" name="68ef9350-ebb3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0367333" name="68ef9350-ebb3-11f0-b2ba-5b6c249bc403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 /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VM-25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52938880" name="367715a0-ebb4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1601422" name="367715a0-ebb4-11f0-b2ba-5b6c249bc403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24133224" name="3c253f40-ebb4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8456250" name="3c253f40-ebb4-11f0-b2ba-5b6c249bc403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 /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08925030" name="8e4c4890-ebb4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2823776" name="8e4c4890-ebb4-11f0-b2ba-5b6c249bc403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49814514" name="92155e80-ebb4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5197670" name="92155e80-ebb4-11f0-b2ba-5b6c249bc403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Fenster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Fensterrahmen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VM-27</w:t>
            </w:r>
          </w:p>
          <w:p>
            <w:pPr>
              <w:spacing w:before="0" w:after="0"/>
            </w:pPr>
            <w:r>
              <w:t>Anschlagkitt </w:t>
            </w:r>
          </w:p>
          <w:p>
            <w:pPr>
              <w:spacing w:before="0" w:after="0"/>
            </w:pPr>
            <w:r>
              <w:t>Fensterrahmen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46522411" name="c4722160-ebb4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1414587" name="c4722160-ebb4-11f0-b2ba-5b6c249bc403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63977886" name="ca082f20-ebb4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1289232" name="ca082f20-ebb4-11f0-b2ba-5b6c249bc403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Fassadensockel </w:t>
            </w:r>
          </w:p>
          <w:p>
            <w:pPr>
              <w:spacing w:before="0" w:after="0"/>
            </w:pPr>
            <w:r>
              <w:t>EG /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83434281" name="2543be90-ebb5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6769025" name="2543be90-ebb5-11f0-b2ba-5b6c249bc403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61665508" name="2dc55380-ebb5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2221209" name="2dc55380-ebb5-11f0-b2ba-5b6c249bc403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gesamter Keller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04351790" name="dd510dd0-ebb5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8389922" name="dd510dd0-ebb5-11f0-b2ba-5b6c249bc403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56959247" name="e2cfea10-ebb5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2328693" name="e2cfea10-ebb5-11f0-b2ba-5b6c249bc403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gesamter Keller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Rohrummantellung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VM-30</w:t>
            </w:r>
          </w:p>
          <w:p>
            <w:pPr>
              <w:spacing w:before="0" w:after="0"/>
            </w:pPr>
            <w:r>
              <w:t>technisches Textil</w:t>
            </w:r>
          </w:p>
          <w:p>
            <w:pPr>
              <w:spacing w:before="0" w:after="0"/>
            </w:pPr>
            <w:r>
              <w:t>Rohrummantellung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59833668" name="f1f68bc0-ebb5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8979208" name="f1f68bc0-ebb5-11f0-b2ba-5b6c249bc403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41029473" name="f83842d0-ebb5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5113375" name="f83842d0-ebb5-11f0-b2ba-5b6c249bc403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48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Saxweg 5, 9470 Buchs</w:t>
          </w:r>
        </w:p>
        <w:p>
          <w:pPr>
            <w:spacing w:before="0" w:after="0"/>
          </w:pPr>
          <w:r>
            <w:t>655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footer.xml" Type="http://schemas.openxmlformats.org/officeDocument/2006/relationships/footer" Id="rId48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