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Schlafzimmer/ Treppenhaus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9018458" name="6a9cf30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5351884" name="6a9cf300-eba4-11f0-b2ba-5b6c249bc4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0129145" name="71afdcc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1098502" name="71afdcc0-eba4-11f0-b2ba-5b6c249bc4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4931098" name="f5214e9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211178" name="f5214e90-eba4-11f0-b2ba-5b6c249bc4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8818286" name="4ae8620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7058305" name="4ae86200-eba5-11f0-b2ba-5b6c249bc4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0067841" name="1ec5388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0171662" name="1ec53880-eba8-11f0-b2ba-5b6c249bc4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976885" name="25ee907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814068" name="25ee9070-eba8-11f0-b2ba-5b6c249bc4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3972406" name="79a285e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7162051" name="79a285e0-eba9-11f0-b2ba-5b6c249bc4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1311879" name="85991d5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217877" name="85991d50-eba9-11f0-b2ba-5b6c249bc4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4191636" name="a386666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850610" name="a3866660-eba9-11f0-b2ba-5b6c249bc4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5729190" name="a819831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983595" name="a8198310-eba9-11f0-b2ba-5b6c249bc4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Wandbeläge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9784798" name="66f05700-ebaa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986220" name="66f05700-ebaa-11f0-b2ba-5b6c249bc4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0240481" name="6e6536e0-ebaa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775782" name="6e6536e0-ebaa-11f0-b2ba-5b6c249bc4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Büro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7653136" name="79a23060-ebac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3797142" name="79a23060-ebac-11f0-b2ba-5b6c249bc4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8613302" name="7e6054b0-ebac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061080" name="7e6054b0-ebac-11f0-b2ba-5b6c249bc4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Büro alt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33520" name="403351a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2124018" name="403351a0-ebad-11f0-b2ba-5b6c249bc4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0025489" name="4869acc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578708" name="4869acc0-ebad-11f0-b2ba-5b6c249bc4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8975875" name="b9320ce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274886" name="b9320ce0-ebad-11f0-b2ba-5b6c249bc4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619123" name="e491b7f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322594" name="e491b7f0-ebad-11f0-b2ba-5b6c249bc4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9607676" name="8da832a0-ebaf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701099" name="8da832a0-ebaf-11f0-b2ba-5b6c249bc4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7314222" name="94caacc0-ebaf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4795419" name="94caacc0-ebaf-11f0-b2ba-5b6c249bc4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6264016" name="5ee80c9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0513075" name="5ee80c90-ebb1-11f0-b2ba-5b6c249bc40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4932492" name="6d18dc9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9436519" name="6d18dc90-ebb1-11f0-b2ba-5b6c249bc40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906053" name="7ee040d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707832" name="7ee040d0-ebb1-11f0-b2ba-5b6c249bc40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4346256" name="827e763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2506129" name="827e7630-ebb1-11f0-b2ba-5b6c249bc40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Mischerei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1036009" name="842d905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9342013" name="842d9050-ebb2-11f0-b2ba-5b6c249bc40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0765460" name="8801a2c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3865028" name="8801a2c0-ebb2-11f0-b2ba-5b6c249bc40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1875262" name="dd34b39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8367876" name="dd34b390-ebb2-11f0-b2ba-5b6c249bc40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2257937" name="0e403e5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289445" name="0e403e50-ebb3-11f0-b2ba-5b6c249bc40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3476755" name="1f1182c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3172780" name="1f1182c0-ebb3-11f0-b2ba-5b6c249bc40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078333" name="24e053c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6193036" name="24e053c0-ebb3-11f0-b2ba-5b6c249bc40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0133742" name="6119f5d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0272259" name="6119f5d0-ebb3-11f0-b2ba-5b6c249bc40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0880975" name="68ef935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016607" name="68ef9350-ebb3-11f0-b2ba-5b6c249bc40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/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2043173" name="367715a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1391856" name="367715a0-ebb4-11f0-b2ba-5b6c249bc40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657438" name="3c253f4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783245" name="3c253f40-ebb4-11f0-b2ba-5b6c249bc40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/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0572940" name="8e4c489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3529526" name="8e4c4890-ebb4-11f0-b2ba-5b6c249bc40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9238503" name="92155e8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896293" name="92155e80-ebb4-11f0-b2ba-5b6c249bc40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Fensterrahmen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8732488" name="c472216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5555174" name="c4722160-ebb4-11f0-b2ba-5b6c249bc40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2601710" name="ca082f2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555024" name="ca082f20-ebb4-11f0-b2ba-5b6c249bc40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Fassadensockel </w:t>
            </w:r>
          </w:p>
          <w:p>
            <w:pPr>
              <w:spacing w:before="0" w:after="0"/>
            </w:pPr>
            <w:r>
              <w:t>EG /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0419138" name="2543be9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3490532" name="2543be90-ebb5-11f0-b2ba-5b6c249bc40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1409211" name="2dc5538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0125681" name="2dc55380-ebb5-11f0-b2ba-5b6c249bc40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2915895" name="dd510dd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207763" name="dd510dd0-ebb5-11f0-b2ba-5b6c249bc40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454661" name="e2cfea1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4501016" name="e2cfea10-ebb5-11f0-b2ba-5b6c249bc40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4781549" name="f1f68bc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6274720" name="f1f68bc0-ebb5-11f0-b2ba-5b6c249bc40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011373" name="f83842d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2047069" name="f83842d0-ebb5-11f0-b2ba-5b6c249bc40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Saxweg 5, 9470 Buchs</w:t>
          </w:r>
        </w:p>
        <w:p>
          <w:pPr>
            <w:spacing w:before="0" w:after="0"/>
          </w:pPr>
          <w:r>
            <w:t>655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footer.xml" Type="http://schemas.openxmlformats.org/officeDocument/2006/relationships/footer" Id="rId4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