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Kirchlistrasse 4B, 9010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327842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881061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