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KP-1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Ablage Küche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Asbestfasern </w:t>
            </w:r>
          </w:p>
          <w:p>
            <w:pPr>
              <w:spacing w:before="0" w:after="0"/>
            </w:pPr>
            <w:r>
              <w:t>Ablage Küche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805846" name="1d1214d0-ae47-11ef-a76b-ad4b902ffe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8883633" name="1d1214d0-ae47-11ef-a76b-ad4b902ffeca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0864218" name="238eb200-ae47-11ef-913f-cd0d476659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0171775" name="238eb200-ae47-11ef-913f-cd0d47665947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KP-2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WC Deckel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Asbestfasern</w:t>
            </w:r>
          </w:p>
          <w:p>
            <w:pPr>
              <w:spacing w:before="0" w:after="0"/>
            </w:pPr>
            <w:r>
              <w:t>Spühlkastendeckel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3706282" name="72b0dfc0-ae47-11ef-bc56-639a3f936c4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9331433" name="72b0dfc0-ae47-11ef-bc56-639a3f936c4a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88113572" name="790f6da0-ae47-11ef-bcab-2b556b7f210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7065427" name="790f6da0-ae47-11ef-bcab-2b556b7f210c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KP-3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Ablage Cheminée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Asbestfasern </w:t>
            </w:r>
          </w:p>
          <w:p>
            <w:pPr>
              <w:spacing w:before="0" w:after="0"/>
            </w:pPr>
            <w:r>
              <w:t>Ablage 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24705482" name="beb049b0-ae47-11ef-94b4-eb15885fcca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0037920" name="beb049b0-ae47-11ef-94b4-eb15885fcca1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86076178" name="c3e34fe0-ae47-11ef-ac89-e51fe0a419c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5920021" name="c3e34fe0-ae47-11ef-ac89-e51fe0a419cd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KP-4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Fenstersimms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Asbestfasern </w:t>
            </w:r>
          </w:p>
          <w:p>
            <w:pPr>
              <w:spacing w:before="0" w:after="0"/>
            </w:pPr>
            <w:r>
              <w:t>Fenstersimms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6770254" name="072665d0-ae48-11ef-b679-55bd671a6ee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4147311" name="072665d0-ae48-11ef-b679-55bd671a6ee2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890784" name="0d62c5b0-ae48-11ef-990b-c7f06a60dae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2008839" name="0d62c5b0-ae48-11ef-990b-c7f06a60dae0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KP-5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Ablage Tumbler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Asbestfasern </w:t>
            </w:r>
          </w:p>
          <w:p>
            <w:pPr>
              <w:spacing w:before="0" w:after="0"/>
            </w:pPr>
            <w:r>
              <w:t>Tumbler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97006286" name="3c631720-ae48-11ef-800e-154d864ac2f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6630799" name="3c631720-ae48-11ef-800e-154d864ac2f3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31349486" name="42e336c0-ae48-11ef-b7ee-ddaef45aa7c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6883083" name="42e336c0-ae48-11ef-b7ee-ddaef45aa7c5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70191604" name="c6354ce0-ab2b-11ef-a850-23e0a94da96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8636228" name="c6354ce0-ab2b-11ef-a850-23e0a94da96f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51603555" name="d3ada250-ab2b-11ef-9965-7d72d02cc62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4095009" name="d3ada250-ab2b-11ef-9965-7d72d02cc621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737324" name="03413310-ab2c-11ef-94e6-9918d58a79c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0971751" name="03413310-ab2c-11ef-94e6-9918d58a79c4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6926319" name="0bedcfa0-ab2c-11ef-b0d1-41cfff0f7e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2246270" name="0bedcfa0-ab2c-11ef-b0d1-41cfff0f7e65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Dusche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54154744" name="342e3950-ab2c-11ef-b581-dd09dd93e57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464014" name="342e3950-ab2c-11ef-b581-dd09dd93e574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3628840" name="3e7dd780-ab2c-11ef-9153-dba39f88e21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1543109" name="3e7dd780-ab2c-11ef-9153-dba39f88e216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Dusche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77517471" name="f46dd900-acc1-11ef-bf97-0d562cc21e8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9020505" name="f46dd900-acc1-11ef-bf97-0d562cc21e89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68226582" name="fc940780-acc1-11ef-9c13-39ee0579032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1758693" name="fc940780-acc1-11ef-9c13-39ee05790329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Dusche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153925" name="16f19a20-acc2-11ef-9353-3d04cc918f5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7456348" name="16f19a20-acc2-11ef-9353-3d04cc918f52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8461514" name="23757d70-acc2-11ef-a139-3bbdead05e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0896526" name="23757d70-acc2-11ef-a139-3bbdead05e25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52144086" name="371cde70-ae45-11ef-9e29-034c09b9e0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6770212" name="371cde70-ae45-11ef-9e29-034c09b9e0ec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91821609" name="3f126000-ae45-11ef-b491-710d3df6952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6470096" name="3f126000-ae45-11ef-b491-710d3df6952e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77767260" name="547847c0-ae45-11ef-8751-5b3cdd0b2fc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0727144" name="547847c0-ae45-11ef-8751-5b3cdd0b2fcb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95888966" name="5c8548f0-ae45-11ef-a984-21ae10b399e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6723155" name="5c8548f0-ae45-11ef-a984-21ae10b399ef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72523313" name="8278b560-ae45-11ef-a18c-5100d085ba9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5861070" name="8278b560-ae45-11ef-a18c-5100d085ba99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4036077" name="9f284e50-ae45-11ef-9546-6981aabda1f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9638189" name="9f284e50-ae45-11ef-9546-6981aabda1f5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5977102" name="aebca5f0-ae45-11ef-bb5f-47c0524b079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2885974" name="aebca5f0-ae45-11ef-bb5f-47c0524b0791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7006269" name="b943a7d0-ae45-11ef-9830-87f169c286f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0893923" name="b943a7d0-ae45-11ef-9830-87f169c286f7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77057" name="d13bd330-ae45-11ef-ae3f-a9742446ad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5193063" name="d13bd330-ae45-11ef-ae3f-a9742446ad17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6400237" name="da9b4500-ae45-11ef-ba31-f3e1b20af6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9272831" name="da9b4500-ae45-11ef-ba31-f3e1b20af677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22178109" name="f2c35a00-ae45-11ef-9fec-37007eba55c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0869364" name="f2c35a00-ae45-11ef-9fec-37007eba55c7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01883183" name="fcb2d6d0-ae45-11ef-9fd9-9d13d050565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5695050" name="fcb2d6d0-ae45-11ef-9fd9-9d13d0505656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68367307" name="12e97c10-ae46-11ef-bad5-51d56c0c426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7148491" name="12e97c10-ae46-11ef-bad5-51d56c0c426a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74926129" name="1be2b200-ae46-11ef-9d5b-5b274d341e5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6912167" name="1be2b200-ae46-11ef-9d5b-5b274d341e56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6849119" name="399032f0-ae46-11ef-8f22-db34299d995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2448250" name="399032f0-ae46-11ef-8f22-db34299d9950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0616512" name="410e3a90-ae46-11ef-a446-53e995f81a7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5632652" name="410e3a90-ae46-11ef-a446-53e995f81a72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5756166" name="54a7edd0-ae46-11ef-84ca-15c82420eb9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9805150" name="54a7edd0-ae46-11ef-84ca-15c82420eb9c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0916359" name="5dfcb140-ae46-11ef-bde0-57291185fec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6879901" name="5dfcb140-ae46-11ef-bde0-57291185fec6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Dusche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9984122" name="7481ebb0-ae46-11ef-bf2b-415d1382541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1080265" name="7481ebb0-ae46-11ef-bf2b-415d13825412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6330998" name="7f4cad50-ae46-11ef-84a4-e7828763baf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965031" name="7f4cad50-ae46-11ef-84a4-e7828763baf0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9677912" name="93718990-ae46-11ef-9049-4bf07265a5a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5382863" name="93718990-ae46-11ef-9049-4bf07265a5ac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6954046" name="9ebe4c70-ae46-11ef-a544-01166206db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4359478" name="9ebe4c70-ae46-11ef-a544-01166206dbd8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WHG. Kirchlistrasse 4B, 9010 St. Gallen</w:t>
          </w:r>
        </w:p>
        <w:p>
          <w:pPr>
            <w:spacing w:before="0" w:after="0"/>
          </w:pPr>
          <w:r>
            <w:t>64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footer.xml" Type="http://schemas.openxmlformats.org/officeDocument/2006/relationships/footer" Id="rId46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