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7135657" name="7b8229f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593656" name="7b8229f0-d732-11f0-a98b-615e6b13120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8581276" name="84b55ba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023768" name="84b55ba0-d732-11f0-a98b-615e6b13120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3463186" name="ee1251c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43368" name="ee1251c0-d732-11f0-a98b-615e6b13120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605424" name="fbad717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957969" name="fbad7170-d732-11f0-a98b-615e6b13120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2580323" name="3efcbc6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613960" name="3efcbc60-d733-11f0-a98b-615e6b13120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2944581" name="461b17d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577521" name="461b17d0-d733-11f0-a98b-615e6b1312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4998265" name="5266d42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920540" name="5266d420-d733-11f0-a98b-615e6b13120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2434545" name="571e1aa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143465" name="571e1aa0-d733-11f0-a98b-615e6b13120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8430265" name="a22c9f7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688430" name="a22c9f70-d734-11f0-a98b-615e6b13120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706932" name="a7d2b2c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026993" name="a7d2b2c0-d734-11f0-a98b-615e6b13120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8816993" name="bae02b9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850815" name="bae02b90-d734-11f0-a98b-615e6b13120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8419678" name="c3d2359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193609" name="c3d23590-d734-11f0-a98b-615e6b13120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4153210" name="cfe5cae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468168" name="cfe5cae0-d734-11f0-a98b-615e6b13120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562189" name="d4f3e3f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130698" name="d4f3e3f0-d734-11f0-a98b-615e6b13120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4618217" name="9f10c40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492203" name="9f10c400-d735-11f0-a98b-615e6b13120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3135316" name="a4fd7d4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245927" name="a4fd7d40-d735-11f0-a98b-615e6b13120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938341" name="b3ff0ac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582331" name="b3ff0ac0-d735-11f0-a98b-615e6b13120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913784" name="b9f33e1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846662" name="b9f33e10-d735-11f0-a98b-615e6b13120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5718916" name="caec07b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674405" name="caec07b0-d735-11f0-a98b-615e6b13120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3745236" name="d20de59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948213" name="d20de590-d735-11f0-a98b-615e6b13120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8263982" name="f8faa62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720505" name="f8faa620-d735-11f0-a98b-615e6b13120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2317020" name="ff0ee49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348554" name="ff0ee490-d735-11f0-a98b-615e6b13120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756082" name="0d9b1b0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863641" name="0d9b1b00-d736-11f0-a98b-615e6b13120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5186110" name="1268a8a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243356" name="1268a8a0-d736-11f0-a98b-615e6b13120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806007" name="2adfef1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175996" name="2adfef10-d736-11f0-a98b-615e6b13120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3636580" name="2e91ac7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658839" name="2e91ac70-d736-11f0-a98b-615e6b13120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3235914" name="3c9db66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243935" name="3c9db660-d736-11f0-a98b-615e6b13120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6246294" name="3ffff43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45184" name="3ffff430-d736-11f0-a98b-615e6b13120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7524055" name="bd8b638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443274" name="bd8b6380-d736-11f0-a98b-615e6b13120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4469181" name="c2eaa9d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532614" name="c2eaa9d0-d736-11f0-a98b-615e6b13120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4579635" name="467f5b1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785339" name="467f5b10-d737-11f0-a98b-615e6b13120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087298" name="4b5c03e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968641" name="4b5c03e0-d737-11f0-a98b-615e6b13120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472406" name="effdb4c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550065" name="effdb4c0-d737-11f0-a98b-615e6b13120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5946261" name="0e0897f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191882" name="0e0897f0-d738-11f0-a98b-615e6b13120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6637990" name="365ab4e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297750" name="365ab4e0-d738-11f0-a98b-615e6b13120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2633802" name="86b7376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874742" name="86b73760-d738-11f0-a98b-615e6b13120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6003950" name="c43cba6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448329" name="c43cba60-d738-11f0-a98b-615e6b13120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5493597" name="c8718a7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595247" name="c8718a70-d738-11f0-a98b-615e6b13120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6706285" name="d5f48e4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519944" name="d5f48e40-d738-11f0-a98b-615e6b13120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3188502" name="da05348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58321" name="da053480-d738-11f0-a98b-615e6b13120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505355" name="ea35fdc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437559" name="ea35fdc0-d739-11f0-a98b-615e6b13120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2831624" name="f051682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407902" name="f0516820-d739-11f0-a98b-615e6b13120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3593383" name="01c10f7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75919" name="01c10f70-d73a-11f0-a98b-615e6b13120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6204339" name="06da732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596095" name="06da7320-d73a-11f0-a98b-615e6b13120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Bodenschüttung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Schlacke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7245835" name="a8afe4a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7622" name="a8afe4a0-d73a-11f0-a98b-615e6b13120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4026825" name="ada804b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814424" name="ada804b0-d73a-11f0-a98b-615e6b131203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2052353" name="50f3746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39158" name="50f37460-d73b-11f0-a98b-615e6b13120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102030" name="5508d59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726247" name="5508d590-d73b-11f0-a98b-615e6b13120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053375" name="772c002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833485" name="772c0020-d73b-11f0-a98b-615e6b13120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4260312" name="7c4515b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05560" name="7c4515b0-d73b-11f0-a98b-615e6b13120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8103421" name="41e917d0-d73c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160241" name="41e917d0-d73c-11f0-a98b-615e6b131203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3498166" name="47aa2d30-d73c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447912" name="47aa2d30-d73c-11f0-a98b-615e6b131203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6266600" name="a976d6c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158766" name="a976d6c0-d73d-11f0-a98b-615e6b131203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8727469" name="ae57773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032692" name="ae577730-d73d-11f0-a98b-615e6b13120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Treppenhaus </w:t>
            </w:r>
          </w:p>
          <w:p>
            <w:pPr>
              <w:spacing w:before="0" w:after="0"/>
            </w:pPr>
            <w:r>
              <w:t>UG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333614" name="4562ea6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237725" name="4562ea60-d73e-11f0-a98b-615e6b131203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6698910" name="4af2dda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047357" name="4af2dda0-d73e-11f0-a98b-615e6b131203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Nr. 10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>Wasserrohr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1850874" name="c0c6e5d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369298" name="c0c6e5d0-d73e-11f0-a98b-615e6b131203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4054467" name="c74a39c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878938" name="c74a39c0-d73e-11f0-a98b-615e6b131203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0345338" name="41a6fe6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253762" name="41a6fe60-d73f-11f0-a98b-615e6b13120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6489560" name="484d43a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415642" name="484d43a0-d73f-11f0-a98b-615e6b131203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0257627" name="5941ee9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915023" name="5941ee90-d73f-11f0-a98b-615e6b131203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9717206" name="5e92b5f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107413" name="5e92b5f0-d73f-11f0-a98b-615e6b131203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9232214" name="679b553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834482" name="679b5530-d73f-11f0-a98b-615e6b131203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9033562" name="6c53fb4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154157" name="6c53fb40-d73f-11f0-a98b-615e6b131203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277860" name="cf8c865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911172" name="cf8c8650-d73f-11f0-a98b-615e6b131203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199845" name="d6a7d48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389158" name="d6a7d480-d73f-11f0-a98b-615e6b131203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840909" name="0769ac1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352745" name="0769ac10-d740-11f0-a98b-615e6b131203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887804" name="0c166b4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524895" name="0c166b40-d740-11f0-a98b-615e6b131203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9035102" name="2ca22cf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515929" name="2ca22cf0-d740-11f0-a98b-615e6b131203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7042224" name="30b67cb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467565" name="30b67cb0-d740-11f0-a98b-615e6b131203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4704633" name="cdfaf46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090700" name="cdfaf460-d740-11f0-a98b-615e6b131203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4975096" name="d4b0a2f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397395" name="d4b0a2f0-d740-11f0-a98b-615e6b131203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0865350" name="e63de46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816962" name="e63de460-d740-11f0-a98b-615e6b131203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110842" name="eaa499e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663711" name="eaa499e0-d740-11f0-a98b-615e6b131203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7403208" name="4302fa0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282092" name="4302fa00-d741-11f0-a98b-615e6b131203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2776105" name="4894c20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326115" name="4894c200-d741-11f0-a98b-615e6b131203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6466826" name="9ef0263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634490" name="9ef02630-d741-11f0-a98b-615e6b131203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8178375" name="a4435e9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809615" name="a4435e90-d741-11f0-a98b-615e6b131203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6860600" name="db562f7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608450" name="db562f70-d741-11f0-a98b-615e6b131203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985932" name="e15670b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171944" name="e15670b0-d741-11f0-a98b-615e6b131203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8031817" name="38080b3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183434" name="38080b30-d742-11f0-a98b-615e6b131203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212063" name="3d1e61a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401831" name="3d1e61a0-d742-11f0-a98b-615e6b131203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0060762" name="ddac10e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930482" name="ddac10e0-d742-11f0-a98b-615e6b131203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967105" name="e4f9448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908592" name="e4f94480-d742-11f0-a98b-615e6b131203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4893207" name="f321fe3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025921" name="f321fe30-d742-11f0-a98b-615e6b131203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343433" name="f8273da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104429" name="f8273da0-d742-11f0-a98b-615e6b131203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8694866" name="79fa41b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259018" name="79fa41b0-d743-11f0-a98b-615e6b131203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6410953" name="96ce79a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982983" name="96ce79a0-d743-11f0-a98b-615e6b131203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190582" name="c99967a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064250" name="c99967a0-d743-11f0-a98b-615e6b131203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1420816" name="ce95f48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793665" name="ce95f480-d743-11f0-a98b-615e6b131203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9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Rossweg 10/20, 5332 Rekingen</w:t>
          </w:r>
        </w:p>
        <w:p>
          <w:pPr>
            <w:spacing w:before="0" w:after="0"/>
          </w:pPr>
          <w:r>
            <w:t>621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footer.xml" Type="http://schemas.openxmlformats.org/officeDocument/2006/relationships/footer" Id="rId9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