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Verputzt </w:t>
            </w:r>
          </w:p>
          <w:p>
            <w:pPr>
              <w:spacing w:before="0" w:after="0"/>
            </w:pPr>
            <w:r>
              <w:t>Kamin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17593923" name="59ef714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7766854" name="59ef7140-e564-11f0-9717-e5ab69477e0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08743028" name="5dbdde6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6466350" name="5dbdde60-e564-11f0-9717-e5ab69477e0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(elastische) Bodenbeläge inkl. 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66621618" name="6e83d83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113225" name="6e83d830-e564-11f0-9717-e5ab69477e0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99892414" name="746dd25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3914609" name="746dd250-e564-11f0-9717-e5ab69477e0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47334628" name="7b7179d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0343514" name="7b7179d0-e564-11f0-9717-e5ab69477e0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10896937" name="81e4a120-e564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5615474" name="81e4a120-e564-11f0-9717-e5ab69477e0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33444008" name="9dd11bb0-e565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1746622" name="9dd11bb0-e565-11f0-9717-e5ab69477e0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374408" name="ab1b8350-e565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0170585" name="ab1b8350-e565-11f0-9717-e5ab69477e0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018663456" name="b55e7750-e565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0724318" name="b55e7750-e565-11f0-9717-e5ab69477e0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04020230" name="b824ea50-e565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1039893" name="b824ea50-e565-11f0-9717-e5ab69477e0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84124369" name="14014da0-e566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9054900" name="14014da0-e566-11f0-9717-e5ab69477e0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14110090" name="18a38580-e566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9016978" name="18a38580-e566-11f0-9717-e5ab69477e0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Kachelofen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50574555" name="bdd1c980-e567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8557518" name="bdd1c980-e567-11f0-9717-e5ab69477e0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1569973" name="c1f49830-e567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6406422" name="c1f49830-e567-11f0-9717-e5ab69477e0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Fenster- und Anschlagkitt</w:t>
            </w:r>
          </w:p>
          <w:p>
            <w:pPr>
              <w:spacing w:before="0" w:after="0"/>
            </w:pPr>
            <w:r>
              <w:t>Fenster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29180994" name="cc692380-e567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893890" name="cc692380-e567-11f0-9717-e5ab69477e0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7890056" name="d9074590-e567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5040189" name="d9074590-e567-11f0-9717-e5ab69477e0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98767210" name="06a45d80-e568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8860079" name="06a45d80-e568-11f0-9717-e5ab69477e0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69460643" name="096922d0-e568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2293647" name="096922d0-e568-11f0-9717-e5ab69477e0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Fassadensockel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05613217" name="f76869a0-e568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1652459" name="f76869a0-e568-11f0-9717-e5ab69477e0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0993064" name="f99f1fc0-e568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1815483" name="f99f1fc0-e568-11f0-9717-e5ab69477e0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Faserzement </w:t>
            </w:r>
          </w:p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57108183" name="93517000-e569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0086606" name="93517000-e569-11f0-9717-e5ab69477e0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22656574" name="a1a22410-e569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0611571" name="a1a22410-e569-11f0-9717-e5ab69477e0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Gartenhaus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5064041" name="ad98bb80-e569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2243482" name="ad98bb80-e569-11f0-9717-e5ab69477e0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13982258" name="b31b8f60-e569-11f0-9717-e5ab69477e0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7432675" name="b31b8f60-e569-11f0-9717-e5ab69477e0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Rütistrasse 1, 8877 Murg</w:t>
          </w:r>
        </w:p>
        <w:p>
          <w:pPr>
            <w:spacing w:before="0" w:after="0"/>
          </w:pPr>
          <w:r>
            <w:t>648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