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Schlafzimner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3039045" name="d6a65c90-da6e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179618" name="d6a65c90-da6e-11f0-9333-59de57f58ae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2360477" name="db8e9e20-da6e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884433" name="db8e9e20-da6e-11f0-9333-59de57f58ae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Wohnzimner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9837996" name="519ffd70-da6f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8751330" name="519ffd70-da6f-11f0-9333-59de57f58ae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5348239" name="55da24b0-da6f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7109486" name="55da24b0-da6f-11f0-9333-59de57f58ae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EG-OG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4333202" name="9b182040-da6f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3421345" name="9b182040-da6f-11f0-9333-59de57f58ae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0579675" name="9f96f1a0-da6f-11f0-9333-59de57f58ae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0281941" name="9f96f1a0-da6f-11f0-9333-59de57f58ae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Wohnzimner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6911334" name="8b5c36f0-ead7-11f0-821a-6370399808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1445303" name="8b5c36f0-ead7-11f0-821a-63703998088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4030632" name="953593b0-ead7-11f0-821a-6370399808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237879" name="953593b0-ead7-11f0-821a-63703998088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rechts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4870791" name="0015a760-ead8-11f0-821a-6370399808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162918" name="0015a760-ead8-11f0-821a-63703998088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1933890" name="050e8ac0-ead8-11f0-821a-6370399808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6775939" name="050e8ac0-ead8-11f0-821a-63703998088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links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8562232" name="1cf1a780-ead8-11f0-821a-6370399808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0084709" name="1cf1a780-ead8-11f0-821a-63703998088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6684255" name="24a9f900-ead8-11f0-821a-6370399808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2069561" name="24a9f900-ead8-11f0-821a-63703998088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186479" name="ced6bb20-ead8-11f0-821a-6370399808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581320" name="ced6bb20-ead8-11f0-821a-63703998088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6087164" name="d891e180-ead8-11f0-821a-6370399808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8437677" name="d891e180-ead8-11f0-821a-63703998088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6763212" name="e92f1da0-ead8-11f0-821a-6370399808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4090637" name="e92f1da0-ead8-11f0-821a-63703998088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088294" name="f03d7380-ead8-11f0-821a-6370399808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1083931" name="f03d7380-ead8-11f0-821a-63703998088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Weidstrasse 33, 4656 Starrkirch-Wil</w:t>
          </w:r>
        </w:p>
        <w:p>
          <w:pPr>
            <w:spacing w:before="0" w:after="0"/>
          </w:pPr>
          <w:r>
            <w:t>642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