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4571906" name="d9155b90-da8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318136" name="d9155b90-da80-11f0-b475-0bf4953c732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3245100" name="289c3e9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649451" name="289c3e90-da81-11f0-b475-0bf4953c732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KG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727444" name="938c57d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4862090" name="938c57d0-da81-11f0-b475-0bf4953c732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6646519" name="9a45d6f0-da8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7485718" name="9a45d6f0-da81-11f0-b475-0bf4953c732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KG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Gipsbinde</w:t>
            </w:r>
          </w:p>
          <w:p>
            <w:pPr>
              <w:spacing w:before="0" w:after="0"/>
            </w:pPr>
            <w:r>
              <w:t>Rohrisolation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4412059" name="1bc033b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976230" name="1bc033b0-da82-11f0-b475-0bf4953c732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1011958" name="23bd7d70-da82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680902" name="23bd7d70-da82-11f0-b475-0bf4953c732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4824458" name="ca4c14c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345646" name="ca4c14c0-da83-11f0-b475-0bf4953c732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9428429" name="d8206ce0-da83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077373" name="d8206ce0-da83-11f0-b475-0bf4953c732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Fliesenkleber</w:t>
            </w:r>
          </w:p>
          <w:p>
            <w:pPr>
              <w:spacing w:before="0" w:after="0"/>
            </w:pPr>
            <w:r>
              <w:t>Sockelleiste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4991324" name="4a34fc1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394112" name="4a34fc10-da84-11f0-b475-0bf4953c732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7815536" name="51de8080-da84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2796507" name="51de8080-da84-11f0-b475-0bf4953c732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5322349" name="35a7f2b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941988" name="35a7f2b0-da85-11f0-b475-0bf4953c732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5375107" name="3af6702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4586901" name="3af67020-da85-11f0-b475-0bf4953c732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8243685" name="82c21b7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107726" name="82c21b70-da85-11f0-b475-0bf4953c732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596256" name="870172d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7843540" name="870172d0-da85-11f0-b475-0bf4953c732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1367823" name="bef099f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0798992" name="bef099f0-da85-11f0-b475-0bf4953c732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5349174" name="c6d70050-da85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298156" name="c6d70050-da85-11f0-b475-0bf4953c732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Parkett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0625480" name="2a10a76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3211231" name="2a10a760-da87-11f0-b475-0bf4953c732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9003470" name="30babd30-da87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1275959" name="30babd30-da87-11f0-b475-0bf4953c732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5901458" name="bdf40a2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591935" name="bdf40a20-da88-11f0-b475-0bf4953c732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4754793" name="c709a1b0-da88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632014" name="c709a1b0-da88-11f0-b475-0bf4953c732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5645768" name="0358526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33422" name="03585260-da89-11f0-b475-0bf4953c732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8267846" name="0c71455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7050723" name="0c714550-da89-11f0-b475-0bf4953c732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0799212" name="40846ac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5504363" name="40846ac0-da89-11f0-b475-0bf4953c732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046336" name="4f833920-da89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896638" name="4f833920-da89-11f0-b475-0bf4953c732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Boden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8694044" name="14ebf51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5893441" name="14ebf510-da8c-11f0-b475-0bf4953c732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3350931" name="1bbd69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555730" name="1bbd6900-da8c-11f0-b475-0bf4953c732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7017892" name="8bb3fa3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1903091" name="8bb3fa30-da8c-11f0-b475-0bf4953c732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5398847" name="906637a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0796539" name="906637a0-da8c-11f0-b475-0bf4953c732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4482604" name="eb86c50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215846" name="eb86c500-da8c-11f0-b475-0bf4953c732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8856197" name="eff71770-da8c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7451607" name="eff71770-da8c-11f0-b475-0bf4953c732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WC</w:t>
            </w:r>
          </w:p>
          <w:p>
            <w:pPr>
              <w:spacing w:before="0" w:after="0"/>
            </w:pPr>
            <w:r>
              <w:t>1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528402" name="13f51c8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9322405" name="13f51c80-da8d-11f0-b475-0bf4953c732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1820942" name="20bbfc40-da8d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99806" name="20bbfc40-da8d-11f0-b475-0bf4953c732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2866003" name="a21483b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0129781" name="a21483b0-da8e-11f0-b475-0bf4953c732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3095339" name="b04f3ec0-da8e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456799" name="b04f3ec0-da8e-11f0-b475-0bf4953c732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Zimmmer</w:t>
            </w:r>
          </w:p>
          <w:p>
            <w:pPr>
              <w:spacing w:before="0" w:after="0"/>
            </w:pPr>
            <w:r>
              <w:t>2 OG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9968162" name="07516a4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4877814" name="07516a40-da8f-11f0-b475-0bf4953c732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4754231" name="13a20890-da8f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059704" name="13a20890-da8f-11f0-b475-0bf4953c732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Sockel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88854939" name="e5444dd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2964851" name="e5444dd0-da90-11f0-b475-0bf4953c732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3708313" name="ee457300-da90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745329" name="ee457300-da90-11f0-b475-0bf4953c732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6240145" name="3cfd945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5633990" name="3cfd9450-da91-11f0-b475-0bf4953c732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8077414" name="42045a60-da91-11f0-b475-0bf4953c732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486742" name="42045a60-da91-11f0-b475-0bf4953c732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637</w:t>
          </w:r>
        </w:p>
        <w:p>
          <w:pPr>
            <w:spacing w:before="0" w:after="0"/>
          </w:pPr>
          <w:r>
            <w:t>DN 637 Via Coller 3, Domat/Ems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5="http://schemas.microsoft.com/office/word/2012/wordml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