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3114311" name="bda79670-dcba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4948938" name="bda79670-dcba-11f0-88a4-e1ca07ff51a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5011549" name="c27c9e20-dcba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4250255" name="c27c9e20-dcba-11f0-88a4-e1ca07ff51a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5963774" name="bd0f7fb0-dcbb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6886311" name="bd0f7fb0-dcbb-11f0-88a4-e1ca07ff51a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5573918" name="c038d330-dcbb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0672463" name="c038d330-dcbb-11f0-88a4-e1ca07ff51a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8205134" name="0ffe93f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3120220" name="0ffe93f0-dcbc-11f0-88a4-e1ca07ff51a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3402318" name="13c0a50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3885292" name="13c0a500-dcbc-11f0-88a4-e1ca07ff51a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Esszimmer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2567980" name="62a10ed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7101279" name="62a10ed0-dcbc-11f0-88a4-e1ca07ff51a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6172175" name="691d36d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2143386" name="691d36d0-dcbc-11f0-88a4-e1ca07ff51a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4594698" name="b9af213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0369400" name="b9af2130-dcbc-11f0-88a4-e1ca07ff51a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4214643" name="c07c767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0192688" name="c07c7670-dcbc-11f0-88a4-e1ca07ff51a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3126722" name="e856f26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5364556" name="e856f260-dcbc-11f0-88a4-e1ca07ff51a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6988218" name="ee56be7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8761924" name="ee56be70-dcbc-11f0-88a4-e1ca07ff51a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/ 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/ 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9203371" name="4b26a98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8054152" name="4b26a980-dcbd-11f0-88a4-e1ca07ff51a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0695098" name="4f7df5b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8554081" name="4f7df5b0-dcbd-11f0-88a4-e1ca07ff51a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9503694" name="7aaaa9e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138342" name="7aaaa9e0-dcbd-11f0-88a4-e1ca07ff51a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8399704" name="80506f1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7566567" name="80506f10-dcbd-11f0-88a4-e1ca07ff51a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Treppenhaus </w:t>
            </w:r>
          </w:p>
          <w:p>
            <w:pPr>
              <w:spacing w:before="0" w:after="0"/>
            </w:pPr>
            <w:r>
              <w:t>EG - 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488499" name="ee78a8e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5866335" name="ee78a8e0-dcbd-11f0-88a4-e1ca07ff51a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6714034" name="f412602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187008" name="f4126020-dcbd-11f0-88a4-e1ca07ff51a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Treppenhaus </w:t>
            </w:r>
          </w:p>
          <w:p>
            <w:pPr>
              <w:spacing w:before="0" w:after="0"/>
            </w:pPr>
            <w:r>
              <w:t>EG 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8515284" name="0847b720-dcbe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2183597" name="0847b720-dcbe-11f0-88a4-e1ca07ff51a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488799" name="0c231c90-dcbe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5976763" name="0c231c90-dcbe-11f0-88a4-e1ca07ff51a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Behandlungsraum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6457651" name="995fba50-dcbe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2527100" name="995fba50-dcbe-11f0-88a4-e1ca07ff51a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783310" name="9e6e2180-dcbe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7843142" name="9e6e2180-dcbe-11f0-88a4-e1ca07ff51a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9418631" name="b419cf60-dcbf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7095276" name="b419cf60-dcbf-11f0-88a4-e1ca07ff51a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4091723" name="b84c5580-dcbf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5382732" name="b84c5580-dcbf-11f0-88a4-e1ca07ff51a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9102994" name="c48b8eb0-dcbf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4195653" name="c48b8eb0-dcbf-11f0-88a4-e1ca07ff51a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4884128" name="c88810b0-dcbf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6871273" name="c88810b0-dcbf-11f0-88a4-e1ca07ff51a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0295054" name="06e2e510-dcc0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1984632" name="06e2e510-dcc0-11f0-88a4-e1ca07ff51aa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4566744" name="0b7899d0-dcc0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1480646" name="0b7899d0-dcc0-11f0-88a4-e1ca07ff51aa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3316677" name="1594fd9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7573070" name="1594fd90-dcc1-11f0-88a4-e1ca07ff51aa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6678430" name="1c77d6a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0026582" name="1c77d6a0-dcc1-11f0-88a4-e1ca07ff51aa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0735552" name="28ae363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7242672" name="28ae3630-dcc1-11f0-88a4-e1ca07ff51aa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2719173" name="2dd4441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1603116" name="2dd44410-dcc1-11f0-88a4-e1ca07ff51aa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0397975" name="37f705e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5189137" name="37f705e0-dcc1-11f0-88a4-e1ca07ff51aa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008289" name="3d887fc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7758838" name="3d887fc0-dcc1-11f0-88a4-e1ca07ff51aa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6286055" name="4d85844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5950460" name="4d858440-dcc1-11f0-88a4-e1ca07ff51aa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9930258" name="50dfabc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6271898" name="50dfabc0-dcc1-11f0-88a4-e1ca07ff51aa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Büro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3735778" name="829929c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314805" name="829929c0-dcc1-11f0-88a4-e1ca07ff51aa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8905441" name="863144a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2896491" name="863144a0-dcc1-11f0-88a4-e1ca07ff51aa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8588417" name="004fc7c0-dcc2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7683087" name="004fc7c0-dcc2-11f0-88a4-e1ca07ff51aa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9682626" name="04419b60-dcc2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5209608" name="04419b60-dcc2-11f0-88a4-e1ca07ff51aa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Hofgutweg 1G, 3400 Burgdorf</w:t>
          </w:r>
        </w:p>
        <w:p>
          <w:pPr>
            <w:spacing w:before="0" w:after="0"/>
          </w:pPr>
          <w:r>
            <w:t>632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