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44591154" name="322c70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877662" name="322c70f0-e0ae-11f0-9a29-affe56f769b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8404601" name="390510d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4340132" name="390510d0-e0ae-11f0-9a29-affe56f769b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6494271" name="55b78f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9270440" name="55b78ff0-e0ae-11f0-9a29-affe56f769b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268646" name="604fa8d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619441" name="604fa8d0-e0ae-11f0-9a29-affe56f769b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538213" name="2c94c01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0679402" name="2c94c010-e0af-11f0-9a29-affe56f769b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26519045" name="386be8a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818536" name="386be8a0-e0af-11f0-9a29-affe56f769b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8487616" name="96bd91b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002929" name="96bd91b0-e0af-11f0-9a29-affe56f769b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50856448" name="9bf5c80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7523170" name="9bf5c800-e0af-11f0-9a29-affe56f769b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Bad/Küche/Gang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8668303" name="21d7481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406016" name="21d74810-e0b3-11f0-9a29-affe56f769b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22830247" name="2b28b02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800911" name="2b28b020-e0b3-11f0-9a29-affe56f769b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Bad/Küche/Gang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3771843" name="48f32ef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763321" name="48f32ef0-e0b3-11f0-9a29-affe56f769b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7864404" name="4fea053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343723" name="4fea0530-e0b3-11f0-9a29-affe56f769b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2467194" name="792326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7350245" name="792326c0-e0b3-11f0-9a29-affe56f769b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93653232" name="99ecb4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683488" name="99ecb4c0-e0b3-11f0-9a29-affe56f769b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Eingang/WC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2438661" name="eec82fb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6013536" name="eec82fb0-e0b3-11f0-9a29-affe56f769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97861518" name="f5aa939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217272" name="f5aa9390-e0b3-11f0-9a29-affe56f769b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0957797" name="0582f91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226084" name="0582f910-e0b4-11f0-9a29-affe56f769b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0573877" name="0ddf79d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005245" name="0ddf79d0-e0b4-11f0-9a29-affe56f769b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6840277" name="2319217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9113968" name="23192170-e0b4-11f0-9a29-affe56f769b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8030139" name="2d18f1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6348528" name="2d18f1f0-e0b4-11f0-9a29-affe56f769b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30536705" name="c7f6f0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384212" name="c7f6f0f0-e0b4-11f0-9a29-affe56f769b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58707660" name="c2a7fe5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3575330" name="c2a7fe50-e0b4-11f0-9a29-affe56f769b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55878740" name="842f4c4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54812" name="842f4c40-e0b5-11f0-9a29-affe56f769b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3977994" name="8d4ef5f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01746" name="8d4ef5f0-e0b5-11f0-9a29-affe56f769b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42836079" name="c2c072e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02710" name="c2c072e0-e0b5-11f0-9a29-affe56f769b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5072463" name="cd426bb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823843" name="cd426bb0-e0b5-11f0-9a29-affe56f769b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88032565" name="f9faac7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55618" name="f9faac70-e0b6-11f0-9a29-affe56f769b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69122061" name="fd8002a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3739608" name="fd8002a0-e0b6-11f0-9a29-affe56f769b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75469571" name="0c788f7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1415766" name="0c788f70-e0b7-11f0-9a29-affe56f769b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45252311" name="0f311fc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40463" name="0f311fc0-e0b7-11f0-9a29-affe56f769b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78323197" name="3d7afd0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5388843" name="3d7afd00-e0b8-11f0-9a29-affe56f769b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6303864" name="419407b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5906488" name="419407b0-e0b8-11f0-9a29-affe56f769b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02756996" name="e37877e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980359" name="e37877e0-e0b9-11f0-9a29-affe56f769b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2076225" name="e600343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6709329" name="e6003430-e0b9-11f0-9a29-affe56f769b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Bauhaldenstrasse 31, 5417 Untersiggenthal, Schweiz</w:t>
          </w:r>
        </w:p>
        <w:p>
          <w:pPr>
            <w:spacing w:before="0" w:after="0"/>
          </w:pPr>
          <w:r>
            <w:t>647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