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Verputzt </w:t>
            </w:r>
          </w:p>
          <w:p>
            <w:pPr>
              <w:spacing w:before="0" w:after="0"/>
            </w:pPr>
            <w:r>
              <w:t>Kamin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06589148" name="59ef7140-e564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2444946" name="59ef7140-e564-11f0-9717-e5ab69477e01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21711562" name="5dbdde60-e564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8292773" name="5dbdde60-e564-11f0-9717-e5ab69477e0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(elastische) Bodenbeläge inkl. 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00778731" name="6e83d830-e564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1488442" name="6e83d830-e564-11f0-9717-e5ab69477e0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13391853" name="746dd250-e564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358828" name="746dd250-e564-11f0-9717-e5ab69477e0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1166638760" name="7b7179d0-e564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4955893" name="7b7179d0-e564-11f0-9717-e5ab69477e0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1719660015" name="81e4a120-e564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8753145" name="81e4a120-e564-11f0-9717-e5ab69477e0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53144545" name="9dd11bb0-e565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7516013" name="9dd11bb0-e565-11f0-9717-e5ab69477e0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22976833" name="ab1b8350-e565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9069828" name="ab1b8350-e565-11f0-9717-e5ab69477e0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1791995987" name="b55e7750-e565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5622693" name="b55e7750-e565-11f0-9717-e5ab69477e0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5149062" name="b824ea50-e565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5588227" name="b824ea50-e565-11f0-9717-e5ab69477e0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9661109" name="14014da0-e566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2209963" name="14014da0-e566-11f0-9717-e5ab69477e0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48038640" name="18a38580-e566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2120674" name="18a38580-e566-11f0-9717-e5ab69477e0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Kachelofen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41842669" name="bdd1c980-e567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7294554" name="bdd1c980-e567-11f0-9717-e5ab69477e0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49257287" name="c1f49830-e567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7552224" name="c1f49830-e567-11f0-9717-e5ab69477e0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Fenster- und Anschlagkitt</w:t>
            </w:r>
          </w:p>
          <w:p>
            <w:pPr>
              <w:spacing w:before="0" w:after="0"/>
            </w:pPr>
            <w:r>
              <w:t>Fenster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15923174" name="cc692380-e567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5726025" name="cc692380-e567-11f0-9717-e5ab69477e0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65651208" name="d9074590-e567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2536838" name="d9074590-e567-11f0-9717-e5ab69477e0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79874681" name="06a45d80-e568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765780" name="06a45d80-e568-11f0-9717-e5ab69477e0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65956138" name="096922d0-e568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6409283" name="096922d0-e568-11f0-9717-e5ab69477e0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Fassadensockel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59841544" name="f76869a0-e568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5572804" name="f76869a0-e568-11f0-9717-e5ab69477e0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81461500" name="f99f1fc0-e568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9903401" name="f99f1fc0-e568-11f0-9717-e5ab69477e0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EG-DG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Faserzement </w:t>
            </w:r>
          </w:p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61906218" name="93517000-e569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810654" name="93517000-e569-11f0-9717-e5ab69477e01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81817257" name="a1a22410-e569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9580094" name="a1a22410-e569-11f0-9717-e5ab69477e01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Gartenhaus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79027968" name="ad98bb80-e569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2606341" name="ad98bb80-e569-11f0-9717-e5ab69477e0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99851742" name="b31b8f60-e569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4013056" name="b31b8f60-e569-11f0-9717-e5ab69477e01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Rütistrasse 1, 8877 Murg</w:t>
          </w:r>
        </w:p>
        <w:p>
          <w:pPr>
            <w:spacing w:before="0" w:after="0"/>
          </w:pPr>
          <w:r>
            <w:t>648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footer.xml" Type="http://schemas.openxmlformats.org/officeDocument/2006/relationships/footer" Id="rId2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