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m="http://schemas.openxmlformats.org/officeDocument/2006/math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Dachzimmer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92609218" name="322c70f0-e0ae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384773" name="322c70f0-e0ae-11f0-9a29-affe56f769b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81243974" name="390510d0-e0ae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5891927" name="390510d0-e0ae-11f0-9a29-affe56f769b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Dachzimmer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34638154" name="55b78ff0-e0ae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9293964" name="55b78ff0-e0ae-11f0-9a29-affe56f769b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77665326" name="604fa8d0-e0ae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1567364" name="604fa8d0-e0ae-11f0-9a29-affe56f769b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 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92400212" name="2c94c010-e0af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9468669" name="2c94c010-e0af-11f0-9a29-affe56f769b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13498049" name="386be8a0-e0af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8931919" name="386be8a0-e0af-11f0-9a29-affe56f769b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Esszimmer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7189197" name="96bd91b0-e0af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4082537" name="96bd91b0-e0af-11f0-9a29-affe56f769b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719137" name="9bf5c800-e0af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1343494" name="9bf5c800-e0af-11f0-9a29-affe56f769b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Bad/Küche/Gang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33768000" name="21d7481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8406852" name="21d74810-e0b3-11f0-9a29-affe56f769b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21739813" name="2b28b02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3959058" name="2b28b020-e0b3-11f0-9a29-affe56f769b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Bad/Küche/Gang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Sockel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37055620" name="48f32ef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0019957" name="48f32ef0-e0b3-11f0-9a29-affe56f769b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23810902" name="4fea053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7727561" name="4fea0530-e0b3-11f0-9a29-affe56f769b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85111958" name="792326c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0931005" name="792326c0-e0b3-11f0-9a29-affe56f769b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72439572" name="99ecb4c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1272817" name="99ecb4c0-e0b3-11f0-9a29-affe56f769b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Eingang/WC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57843073" name="eec82fb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4508097" name="eec82fb0-e0b3-11f0-9a29-affe56f769b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38527830" name="f5aa939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2268370" name="f5aa9390-e0b3-11f0-9a29-affe56f769b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Sockel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92887161" name="0582f910-e0b4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8838709" name="0582f910-e0b4-11f0-9a29-affe56f769b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15064975" name="0ddf79d0-e0b4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7570167" name="0ddf79d0-e0b4-11f0-9a29-affe56f769b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8905864" name="23192170-e0b4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1243943" name="23192170-e0b4-11f0-9a29-affe56f769b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40250411" name="2d18f1f0-e0b4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0744961" name="2d18f1f0-e0b4-11f0-9a29-affe56f769b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88783456" name="c7f6f0f0-e0b4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938342" name="c7f6f0f0-e0b4-11f0-9a29-affe56f769b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19464504" name="c2a7fe50-e0b4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4627623" name="c2a7fe50-e0b4-11f0-9a29-affe56f769b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Stockwerk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68423887" name="842f4c40-e0b5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5119629" name="842f4c40-e0b5-11f0-9a29-affe56f769b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91229986" name="8d4ef5f0-e0b5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3528781" name="8d4ef5f0-e0b5-11f0-9a29-affe56f769b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Stockwerk</w:t>
            </w:r>
          </w:p>
          <w:p>
            <w:pPr>
              <w:spacing w:before="0" w:after="0"/>
            </w:pPr>
            <w:r>
              <w:t>UG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2704208" name="c2c072e0-e0b5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6279087" name="c2c072e0-e0b5-11f0-9a29-affe56f769b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46259863" name="cd426bb0-e0b5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9741632" name="cd426bb0-e0b5-11f0-9a29-affe56f769b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UG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50502205" name="f9faac70-e0b6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0544" name="f9faac70-e0b6-11f0-9a29-affe56f769b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71376009" name="fd8002a0-e0b6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8166924" name="fd8002a0-e0b6-11f0-9a29-affe56f769b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UG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60294946" name="0c788f70-e0b7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7452382" name="0c788f70-e0b7-11f0-9a29-affe56f769b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17798993" name="0f311fc0-e0b7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8002042" name="0f311fc0-e0b7-11f0-9a29-affe56f769b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Stockwerk</w:t>
            </w:r>
          </w:p>
          <w:p>
            <w:pPr>
              <w:spacing w:before="0" w:after="0"/>
            </w:pPr>
            <w:r>
              <w:t>UG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Rohrisolation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49676206" name="3d7afd00-e0b8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0073499" name="3d7afd00-e0b8-11f0-9a29-affe56f769b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52221681" name="419407b0-e0b8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9547178" name="419407b0-e0b8-11f0-9a29-affe56f769b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/>
        </w:tc>
        <w:tc>
          <w:tcPr>
            <w:tcW w:w="1994" w:type="dxa"/>
          </w:tcPr>
          <w:p/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90195139" name="e37877e0-e0b9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2478440" name="e37877e0-e0b9-11f0-9a29-affe56f769b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56716402" name="e6003430-e0b9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196616" name="e6003430-e0b9-11f0-9a29-affe56f769b3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/>
        </w:tc>
      </w:tr>
    </w:tbl>
    <w:sectPr>
      <w:headerReference w:type="default" r:id="rId3"/>
      <w:footerReference w:type="default" r:id="rId3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m="http://schemas.openxmlformats.org/officeDocument/2006/math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m="http://schemas.openxmlformats.org/officeDocument/2006/math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Bauhaldenstrasse 31, 5417 Untersiggenthal, Schweiz</w:t>
          </w:r>
        </w:p>
        <w:p>
          <w:pPr>
            <w:spacing w:before="0" w:after="0"/>
          </w:pPr>
          <w:r>
            <w:t>647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m="http://schemas.openxmlformats.org/officeDocument/2006/math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="http://schemas.openxmlformats.org/officeDocument/2006/math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footer.xml" Type="http://schemas.openxmlformats.org/officeDocument/2006/relationships/footer" Id="rId3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