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Heizung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Rohrisolation</w:t>
            </w:r>
          </w:p>
          <w:p>
            <w:pPr>
              <w:spacing w:before="0" w:after="0"/>
            </w:pPr>
            <w:r>
              <w:t>Heizleitung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0518729" name="4ff07940-cc38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6055885" name="4ff07940-cc38-11f0-a55c-d7ce7b079ba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0244839" name="94984f50-cc38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119643" name="94984f50-cc38-11f0-a55c-d7ce7b079ba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Heizung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2070258" name="95b49f50-cc3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692803" name="95b49f50-cc39-11f0-a55c-d7ce7b079ba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8133063" name="9b7ce0a0-cc3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9281861" name="9b7ce0a0-cc39-11f0-a55c-d7ce7b079ba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Heizung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1398708" name="f114cdc0-cc3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1748683" name="f114cdc0-cc39-11f0-a55c-d7ce7b079ba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6760955" name="f9ca9210-cc3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1852281" name="f9ca9210-cc39-11f0-a55c-d7ce7b079ba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1493130" name="af616da0-cc3b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2179681" name="af616da0-cc3b-11f0-a55c-d7ce7b079ba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8686361" name="b948ad10-cc3b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6385415" name="b948ad10-cc3b-11f0-a55c-d7ce7b079ba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Sockelleiste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3701623" name="41df9080-cc3c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264622" name="41df9080-cc3c-11f0-a55c-d7ce7b079ba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1077393" name="48781a20-cc3c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5538974" name="48781a20-cc3c-11f0-a55c-d7ce7b079ba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Fenstetkitt</w:t>
            </w:r>
          </w:p>
          <w:p>
            <w:pPr>
              <w:spacing w:before="0" w:after="0"/>
            </w:pPr>
            <w:r>
              <w:t>Schaufenstet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6735793" name="8cb68000-cc3c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350999" name="8cb68000-cc3c-11f0-a55c-d7ce7b079ba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1302448" name="92879af0-cc3c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4317288" name="92879af0-cc3c-11f0-a55c-d7ce7b079ba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516216" name="f5a4b950-cc3d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520927" name="f5a4b950-cc3d-11f0-a55c-d7ce7b079ba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980287" name="fe942b40-cc3d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2878336" name="fe942b40-cc3d-11f0-a55c-d7ce7b079ba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726410" name="563ecbc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3393018" name="563ecbc0-cc3e-11f0-a55c-d7ce7b079ba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1288648" name="5d8102e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7222417" name="5d8102e0-cc3e-11f0-a55c-d7ce7b079ba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WC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8511279" name="871cb6d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8285423" name="871cb6d0-cc3e-11f0-a55c-d7ce7b079ba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0219256" name="8ca3825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615052" name="8ca38250-cc3e-11f0-a55c-d7ce7b079ba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WC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5310575" name="bcc0404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4395112" name="bcc04040-cc3e-11f0-a55c-d7ce7b079ba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175456" name="c18bd210-cc3e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9434885" name="c18bd210-cc3e-11f0-a55c-d7ce7b079ba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Kleidergeschäft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Bodenbelag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0573028" name="624b54d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8428633" name="624b54d0-cc41-11f0-a55c-d7ce7b079ba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9003605" name="6c0087c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5025835" name="6c0087c0-cc41-11f0-a55c-d7ce7b079ba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Kleidergeschäft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7597354" name="d280278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2728651" name="d2802780-cc41-11f0-a55c-d7ce7b079ba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7031864" name="d9519b7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0790242" name="d9519b70-cc41-11f0-a55c-d7ce7b079ba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Kleidergeschäft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1909362" name="fcbd4b90-cc41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5568900" name="fcbd4b90-cc41-11f0-a55c-d7ce7b079ba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6668496" name="08895090-cc42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6136703" name="08895090-cc42-11f0-a55c-d7ce7b079ba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Treppe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7512886" name="e6a8e970-cc43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8494037" name="e6a8e970-cc43-11f0-a55c-d7ce7b079ba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2718355" name="f05a24c0-cc43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8279583" name="f05a24c0-cc43-11f0-a55c-d7ce7b079ba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Treppe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626311" name="240b2d00-cc44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9122560" name="240b2d00-cc44-11f0-a55c-d7ce7b079ba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2027268" name="2954a160-cc44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7468836" name="2954a160-cc44-11f0-a55c-d7ce7b079ba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WC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Novilon inkl. Kleber</w:t>
            </w:r>
          </w:p>
          <w:p>
            <w:pPr>
              <w:spacing w:before="0" w:after="0"/>
            </w:pPr>
            <w:r>
              <w:t>Floorflex bituminös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7750786" name="301caa00-cc45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1404867" name="301caa00-cc45-11f0-a55c-d7ce7b079ba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8631542" name="3679b140-cc45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9944909" name="3679b140-cc45-11f0-a55c-d7ce7b079ba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WC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6897761" name="3d32823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1032965" name="3d328230-cc47-11f0-a55c-d7ce7b079ba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803950" name="43453a0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5593329" name="43453a00-cc47-11f0-a55c-d7ce7b079ba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WC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3591469" name="94cfb53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2882204" name="94cfb530-cc47-11f0-a55c-d7ce7b079ba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5209126" name="9ff62b6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9871064" name="9ff62b60-cc47-11f0-a55c-d7ce7b079ba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WC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1452817" name="c0103f8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4371897" name="c0103f80-cc47-11f0-a55c-d7ce7b079ba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6182574" name="c83a3e90-cc47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6642486" name="c83a3e90-cc47-11f0-a55c-d7ce7b079ba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Gang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9282250" name="e49a6280-cc48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3940849" name="e49a6280-cc48-11f0-a55c-d7ce7b079ba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1381933" name="eb663120-cc48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5484997" name="eb663120-cc48-11f0-a55c-d7ce7b079ba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Gang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Sockelleiste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2791483" name="182237e0-cc4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8648168" name="182237e0-cc49-11f0-a55c-d7ce7b079ba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7263046" name="1cb8fe10-cc4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2366206" name="1cb8fe10-cc49-11f0-a55c-d7ce7b079ba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Zimmer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7275678" name="89a5d1b0-cc4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6389660" name="89a5d1b0-cc49-11f0-a55c-d7ce7b079ba3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1964822" name="8f4a1040-cc49-11f0-a55c-d7ce7b079ba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2352115" name="8f4a1040-cc49-11f0-a55c-d7ce7b079ba3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Dach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Welleternit</w:t>
            </w:r>
          </w:p>
          <w:p>
            <w:pPr>
              <w:spacing w:before="0" w:after="0"/>
            </w:pPr>
            <w:r>
              <w:t>Vordach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5563476" name="bf665f60-cc51-11f0-8107-11bbcfd5e14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5277643" name="bf665f60-cc51-11f0-8107-11bbcfd5e144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7252569" name="c5dc1ec0-cc51-11f0-8107-11bbcfd5e14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1630796" name="c5dc1ec0-cc51-11f0-8107-11bbcfd5e144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1 Obergeschoss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Zimmer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Deckenplatten Sagex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0439645" name="95f9b540-cc52-11f0-8107-11bbcfd5e14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4860163" name="95f9b540-cc52-11f0-8107-11bbcfd5e144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7790508" name="328eda20-cc53-11f0-8107-11bbcfd5e14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8077788" name="328eda20-cc53-11f0-8107-11bbcfd5e144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2 Obergeschoss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Küche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7696866" name="74a53a70-cc54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3820484" name="74a53a70-cc54-11f0-8332-09a5fe0e8c93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4072045" name="80fbcc30-cc54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4368863" name="80fbcc30-cc54-11f0-8332-09a5fe0e8c93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2 Obergeschoss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Küche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7895663" name="83bc2f40-cc55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955219" name="83bc2f40-cc55-11f0-8332-09a5fe0e8c93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3638590" name="8995fcc0-cc55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884690" name="8995fcc0-cc55-11f0-8332-09a5fe0e8c93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2 Obergeschoss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Küche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4530239" name="b9a79720-cc55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9877790" name="b9a79720-cc55-11f0-8332-09a5fe0e8c93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9637417" name="c074c550-cc55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93263" name="c074c550-cc55-11f0-8332-09a5fe0e8c93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2 Obergeschoss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Zimmer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7874224" name="9c4ea960-cc56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5756103" name="9c4ea960-cc56-11f0-8332-09a5fe0e8c93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6594526" name="a4bf4e60-cc56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0205252" name="a4bf4e60-cc56-11f0-8332-09a5fe0e8c93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Estrich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Welleternit</w:t>
            </w:r>
          </w:p>
          <w:p>
            <w:pPr>
              <w:spacing w:before="0" w:after="0"/>
            </w:pPr>
            <w:r>
              <w:t>Hauptdach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8924502" name="52646e60-cc57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7783503" name="52646e60-cc57-11f0-8332-09a5fe0e8c93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0878999" name="5fe17ec0-cc57-11f0-8332-09a5fe0e8c9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288687" name="5fe17ec0-cc57-11f0-8332-09a5fe0e8c93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Sockelputz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8972587" name="0daecac0-cc59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8567008" name="0daecac0-cc59-11f0-ad19-7dd4c3c9bfed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4477980" name="12df38e0-cc59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8653944" name="12df38e0-cc59-11f0-ad19-7dd4c3c9bfed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Bar</w:t>
            </w:r>
          </w:p>
          <w:p>
            <w:pPr>
              <w:spacing w:before="0" w:after="0"/>
            </w:pPr>
            <w:r>
              <w:t>Fassade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698852" name="5056d930-cc59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6017206" name="5056d930-cc59-11f0-ad19-7dd4c3c9bfed.jpg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6206946" name="57f9cdf0-cc59-11f0-ad19-7dd4c3c9bfe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5806923" name="57f9cdf0-cc59-11f0-ad19-7dd4c3c9bfed.jpg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555</w:t>
          </w:r>
        </w:p>
        <w:p>
          <w:pPr>
            <w:spacing w:before="0" w:after="0"/>
          </w:pPr>
          <w:r>
            <w:t>DN 555 Via Crocetta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media/document_image_rId64.jpeg" Type="http://schemas.openxmlformats.org/officeDocument/2006/relationships/image" Id="rId64"/>
    <Relationship Target="media/document_image_rId65.jpeg" Type="http://schemas.openxmlformats.org/officeDocument/2006/relationships/image" Id="rId65"/>
    <Relationship Target="footer.xml" Type="http://schemas.openxmlformats.org/officeDocument/2006/relationships/footer" Id="rId6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