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5755707" name="bda79670-dcba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972587" name="bda79670-dcba-11f0-88a4-e1ca07ff51a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4961610" name="c27c9e20-dcba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629242" name="c27c9e20-dcba-11f0-88a4-e1ca07ff51a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8708853" name="bd0f7fb0-dcbb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9133626" name="bd0f7fb0-dcbb-11f0-88a4-e1ca07ff51a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7947080" name="c038d330-dcbb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02272" name="c038d330-dcbb-11f0-88a4-e1ca07ff51a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5229377" name="0ffe93f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0299175" name="0ffe93f0-dcbc-11f0-88a4-e1ca07ff51a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5216351" name="13c0a50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888347" name="13c0a500-dcbc-11f0-88a4-e1ca07ff51a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Esszimmer / 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0739766" name="62a10ed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3813059" name="62a10ed0-dcbc-11f0-88a4-e1ca07ff51a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605894" name="691d36d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8926859" name="691d36d0-dcbc-11f0-88a4-e1ca07ff51a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3920216" name="b9af213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045242" name="b9af2130-dcbc-11f0-88a4-e1ca07ff51a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2081640" name="c07c767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383565" name="c07c7670-dcbc-11f0-88a4-e1ca07ff51a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2690854" name="e856f26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855745" name="e856f260-dcbc-11f0-88a4-e1ca07ff51a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7325888" name="ee56be7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7971893" name="ee56be70-dcbc-11f0-88a4-e1ca07ff51a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/ 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4120529" name="4b26a98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2145884" name="4b26a980-dcbd-11f0-88a4-e1ca07ff51a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5685598" name="4f7df5b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231786" name="4f7df5b0-dcbd-11f0-88a4-e1ca07ff51a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628487" name="7aaaa9e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239433" name="7aaaa9e0-dcbd-11f0-88a4-e1ca07ff51a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8905030" name="80506f1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1058143" name="80506f10-dcbd-11f0-88a4-e1ca07ff51a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Treppenhaus </w:t>
            </w:r>
          </w:p>
          <w:p>
            <w:pPr>
              <w:spacing w:before="0" w:after="0"/>
            </w:pPr>
            <w:r>
              <w:t>EG - 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3764460" name="ee78a8e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8204428" name="ee78a8e0-dcbd-11f0-88a4-e1ca07ff51a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9194103" name="f412602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3150698" name="f4126020-dcbd-11f0-88a4-e1ca07ff51a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Treppenhaus </w:t>
            </w:r>
          </w:p>
          <w:p>
            <w:pPr>
              <w:spacing w:before="0" w:after="0"/>
            </w:pPr>
            <w:r>
              <w:t>EG - 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6866090" name="0847b72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2082200" name="0847b720-dcbe-11f0-88a4-e1ca07ff51a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938121" name="0c231c9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1562498" name="0c231c90-dcbe-11f0-88a4-e1ca07ff51a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Behandlungsraum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5669791" name="995fba5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5635351" name="995fba50-dcbe-11f0-88a4-e1ca07ff51a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5350256" name="9e6e218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7144346" name="9e6e2180-dcbe-11f0-88a4-e1ca07ff51a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60501" name="b419cf6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2115030" name="b419cf60-dcbf-11f0-88a4-e1ca07ff51a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350429" name="b84c558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7180308" name="b84c5580-dcbf-11f0-88a4-e1ca07ff51a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4367184" name="c48b8eb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3876944" name="c48b8eb0-dcbf-11f0-88a4-e1ca07ff51a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8501059" name="c88810b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000100" name="c88810b0-dcbf-11f0-88a4-e1ca07ff51a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6966496" name="06e2e510-dcc0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4803285" name="06e2e510-dcc0-11f0-88a4-e1ca07ff51a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5876471" name="0b7899d0-dcc0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7069506" name="0b7899d0-dcc0-11f0-88a4-e1ca07ff51a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4979093" name="1594fd9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286359" name="1594fd90-dcc1-11f0-88a4-e1ca07ff51a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6555504" name="1c77d6a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769995" name="1c77d6a0-dcc1-11f0-88a4-e1ca07ff51a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7227954" name="28ae363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37361" name="28ae3630-dcc1-11f0-88a4-e1ca07ff51a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1932718" name="2dd4441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1896629" name="2dd44410-dcc1-11f0-88a4-e1ca07ff51aa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4799227" name="37f705e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596437" name="37f705e0-dcc1-11f0-88a4-e1ca07ff51a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5971256" name="3d887fc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9372525" name="3d887fc0-dcc1-11f0-88a4-e1ca07ff51aa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9308616" name="4d85844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0576816" name="4d858440-dcc1-11f0-88a4-e1ca07ff51aa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4683389" name="50dfabc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35727" name="50dfabc0-dcc1-11f0-88a4-e1ca07ff51aa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Büro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8825660" name="829929c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9555899" name="829929c0-dcc1-11f0-88a4-e1ca07ff51aa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2935516" name="863144a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5631297" name="863144a0-dcc1-11f0-88a4-e1ca07ff51aa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7784207" name="004fc7c0-dcc2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8623425" name="004fc7c0-dcc2-11f0-88a4-e1ca07ff51aa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7931199" name="04419b60-dcc2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17165" name="04419b60-dcc2-11f0-88a4-e1ca07ff51aa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Hofgutweg 1G, 3400 Burgdorf</w:t>
          </w:r>
        </w:p>
        <w:p>
          <w:pPr>
            <w:spacing w:before="0" w:after="0"/>
          </w:pPr>
          <w:r>
            <w:t>632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