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KG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1961781" name="d9155b90-da8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1551072" name="d9155b90-da80-11f0-b475-0bf4953c732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8323824" name="289c3e9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932122" name="289c3e90-da81-11f0-b475-0bf4953c732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KG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3438683" name="938c57d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8608652" name="938c57d0-da81-11f0-b475-0bf4953c732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0704241" name="9a45d6f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3831863" name="9a45d6f0-da81-11f0-b475-0bf4953c732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KG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Gipsbinde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9022517" name="1bc033b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767783" name="1bc033b0-da82-11f0-b475-0bf4953c732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7290733" name="23bd7d7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560616" name="23bd7d70-da82-11f0-b475-0bf4953c732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634765" name="ca4c14c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2594921" name="ca4c14c0-da83-11f0-b475-0bf4953c732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7382465" name="d8206ce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3714583" name="d8206ce0-da83-11f0-b475-0bf4953c732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0421407" name="4a34fc1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120076" name="4a34fc10-da84-11f0-b475-0bf4953c732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3244228" name="51de808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6130132" name="51de8080-da84-11f0-b475-0bf4953c732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4864169" name="35a7f2b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3233083" name="35a7f2b0-da85-11f0-b475-0bf4953c732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5122980" name="3af6702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0516431" name="3af67020-da85-11f0-b475-0bf4953c732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5863077" name="82c21b7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506393" name="82c21b70-da85-11f0-b475-0bf4953c732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0651503" name="870172d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608560" name="870172d0-da85-11f0-b475-0bf4953c732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7189011" name="bef099f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2682730" name="bef099f0-da85-11f0-b475-0bf4953c732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0260014" name="c6d7005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676371" name="c6d70050-da85-11f0-b475-0bf4953c732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Parkett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8641135" name="2a10a76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7820130" name="2a10a760-da87-11f0-b475-0bf4953c732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9668140" name="30babd3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0879779" name="30babd30-da87-11f0-b475-0bf4953c732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1043523" name="bdf40a2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8843656" name="bdf40a20-da88-11f0-b475-0bf4953c732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3200852" name="c709a1b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8754386" name="c709a1b0-da88-11f0-b475-0bf4953c732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3730773" name="0358526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674695" name="03585260-da89-11f0-b475-0bf4953c732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976312" name="0c71455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2910322" name="0c714550-da89-11f0-b475-0bf4953c732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282496" name="40846ac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073489" name="40846ac0-da89-11f0-b475-0bf4953c732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7457582" name="4f83392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7265523" name="4f833920-da89-11f0-b475-0bf4953c732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5688352" name="14ebf51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174192" name="14ebf510-da8c-11f0-b475-0bf4953c732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5716629" name="1bbd69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988793" name="1bbd6900-da8c-11f0-b475-0bf4953c732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9591719" name="8bb3fa3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4170667" name="8bb3fa30-da8c-11f0-b475-0bf4953c732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1225013" name="906637a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6106393" name="906637a0-da8c-11f0-b475-0bf4953c732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0645069" name="eb86c5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4860369" name="eb86c500-da8c-11f0-b475-0bf4953c732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9260484" name="eff7177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574385" name="eff71770-da8c-11f0-b475-0bf4953c732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1725284" name="13f51c8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9145957" name="13f51c80-da8d-11f0-b475-0bf4953c732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6081157" name="20bbfc4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7922145" name="20bbfc40-da8d-11f0-b475-0bf4953c732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5029705" name="a21483b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5984486" name="a21483b0-da8e-11f0-b475-0bf4953c7327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5287435" name="b04f3ec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9779626" name="b04f3ec0-da8e-11f0-b475-0bf4953c7327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9776886" name="07516a4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7770617" name="07516a40-da8f-11f0-b475-0bf4953c7327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8820508" name="13a2089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885281" name="13a20890-da8f-11f0-b475-0bf4953c7327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Sockel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9879861" name="e5444dd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3100853" name="e5444dd0-da90-11f0-b475-0bf4953c7327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1620400" name="ee45730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2344399" name="ee457300-da90-11f0-b475-0bf4953c7327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5316207" name="3cfd945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0704011" name="3cfd9450-da91-11f0-b475-0bf4953c7327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2811289" name="42045a6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3552040" name="42045a60-da91-11f0-b475-0bf4953c7327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637</w:t>
          </w:r>
        </w:p>
        <w:p>
          <w:pPr>
            <w:spacing w:before="0" w:after="0"/>
          </w:pPr>
          <w:r>
            <w:t>DN 637 Via Coller 3, Domat/Ems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