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6258588" name="fc2fbea0-d994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749733" name="fc2fbea0-d994-11f0-8b12-e9f5d575c63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5053656" name="2e2e830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457769" name="2e2e8300-d995-11f0-8b12-e9f5d575c63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7397897" name="77ad83a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566670" name="77ad83a0-d995-11f0-8b12-e9f5d575c63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2570958" name="7dbd2e3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8704807" name="7dbd2e30-d995-11f0-8b12-e9f5d575c63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1851509" name="aace0bb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3663554" name="aace0bb0-d995-11f0-8b12-e9f5d575c63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8682900" name="aee1e6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184701" name="aee1e640-d995-11f0-8b12-e9f5d575c63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Febsterrahmen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Anschkagkitt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3411378" name="d91a01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768644" name="d91a0140-d995-11f0-8b12-e9f5d575c63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6542315" name="de8d6bd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204683" name="de8d6bd0-d995-11f0-8b12-e9f5d575c63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092829" name="a6f1ed8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7427603" name="a6f1ed80-d996-11f0-8b12-e9f5d575c63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0110823" name="af9a445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1857618" name="af9a4450-d996-11f0-8b12-e9f5d575c63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9670321" name="04132ce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313236" name="04132ce0-d997-11f0-8b12-e9f5d575c63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8269645" name="0de2c5a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512743" name="0de2c5a0-d997-11f0-8b12-e9f5d575c63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7128629" name="fba6630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8563614" name="fba66300-d997-11f0-8b12-e9f5d575c63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9040536" name="010dbfa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1894675" name="010dbfa0-d998-11f0-8b12-e9f5d575c63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EG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0582294" name="44b3b61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751138" name="44b3b610-d998-11f0-8b12-e9f5d575c6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8268822" name="4a94d69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59018" name="4a94d690-d998-11f0-8b12-e9f5d575c63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9436111" name="aa67a16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7162357" name="aa67a160-d998-11f0-8b12-e9f5d575c63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4603312" name="aefcb9e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6806" name="aefcb9e0-d998-11f0-8b12-e9f5d575c63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773316" name="2255aff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850428" name="2255aff0-d999-11f0-8b12-e9f5d575c63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1552198" name="2615500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5030912" name="26155000-d999-11f0-8b12-e9f5d575c63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6946991" name="710804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719155" name="710804e0-d999-11f0-8b12-e9f5d575c63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0871992" name="745e82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58955" name="745e82e0-d999-11f0-8b12-e9f5d575c6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3220977" name="82c9ea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687001" name="82c9eae0-d999-11f0-8b12-e9f5d575c63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9261442" name="889a1b7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506445" name="889a1b70-d999-11f0-8b12-e9f5d575c63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8971530" name="fc1ce0a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8954876" name="fc1ce0a0-d999-11f0-8b12-e9f5d575c63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4743935" name="0015b92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641562" name="0015b920-d99a-11f0-8b12-e9f5d575c63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7336292" name="0d342ec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8716" name="0d342ec0-d99a-11f0-8b12-e9f5d575c63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5417678" name="125e826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972846" name="125e8260-d99a-11f0-8b12-e9f5d575c63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5410890" name="76bf60d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3614655" name="76bf60d0-d99a-11f0-8b12-e9f5d575c63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5273298" name="7c414a5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880391" name="7c414a50-d99a-11f0-8b12-e9f5d575c63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5693750" name="d780e68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339153" name="d780e680-d99c-11f0-8b12-e9f5d575c63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9214163" name="de50d3d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9383581" name="de50d3d0-d99c-11f0-8b12-e9f5d575c63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171719" name="ebb9bff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844149" name="ebb9bff0-d99c-11f0-8b12-e9f5d575c63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9252674" name="f04f74b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22847" name="f04f74b0-d99c-11f0-8b12-e9f5d575c63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6198097" name="29f7bd8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457644" name="29f7bd80-d99d-11f0-8b12-e9f5d575c63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8654617" name="2d47d2e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663436" name="2d47d2e0-d99d-11f0-8b12-e9f5d575c63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Apfelweg 2, 8404 Winterthur</w:t>
          </w:r>
        </w:p>
        <w:p>
          <w:pPr>
            <w:spacing w:before="0" w:after="0"/>
          </w:pPr>
          <w:r>
            <w:t>635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