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1263762" name="2a468f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305817" name="2a468f70-d04a-11f0-9c7f-e957fb93339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3479948" name="2f3fc0f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982414" name="2f3fc0f0-d04a-11f0-9c7f-e957fb93339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113760" name="af72f7b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1948153" name="af72f7b0-d04a-11f0-9c7f-e957fb93339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9784350" name="b8f4978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340998" name="b8f49780-d04a-11f0-9c7f-e957fb93339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4125427" name="d8e4675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9782288" name="d8e46750-d04a-11f0-9c7f-e957fb93339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818712" name="dde19070-d04a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489708" name="dde19070-d04a-11f0-9c7f-e957fb93339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4979412" name="ccf9251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581118" name="ccf92510-d04b-11f0-9c7f-e957fb93339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139142" name="da39538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701745" name="da395380-d04b-11f0-9c7f-e957fb93339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0421445" name="f0caea0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688554" name="f0caea00-d04b-11f0-9c7f-e957fb93339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1035465" name="f6cdea60-d04b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078526" name="f6cdea60-d04b-11f0-9c7f-e957fb93339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12634" name="91f1616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099597" name="91f16160-d04d-11f0-9c7f-e957fb93339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9893267" name="971db0d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717517" name="971db0d0-d04d-11f0-9c7f-e957fb93339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0938983" name="b62d0bb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075802" name="b62d0bb0-d04d-11f0-9c7f-e957fb93339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2681422" name="c01e3630-d04d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9776485" name="c01e3630-d04d-11f0-9c7f-e957fb93339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2097716" name="0361e86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35817" name="0361e860-d04e-11f0-9c7f-e957fb93339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7767708" name="0a1ec2e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0271536" name="0a1ec2e0-d04e-11f0-9c7f-e957fb93339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6281678" name="28ec32c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7627583" name="28ec32c0-d04e-11f0-9c7f-e957fb93339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3783225" name="2dafae40-d04e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612154" name="2dafae40-d04e-11f0-9c7f-e957fb93339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024791" name="5f732c7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899164" name="5f732c70-d050-11f0-9c7f-e957fb93339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6035197" name="6831ca6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7626952" name="6831ca60-d050-11f0-9c7f-e957fb93339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5147709" name="779eeaf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1421280" name="779eeaf0-d050-11f0-9c7f-e957fb93339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5160446" name="9091ca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7744595" name="9091ca00-d050-11f0-9c7f-e957fb93339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2515368" name="9a95440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913978" name="9a954400-d050-11f0-9c7f-e957fb93339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9292243" name="9ef087d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511200" name="9ef087d0-d050-11f0-9c7f-e957fb93339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4961677" name="a807f42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684271" name="a807f420-d050-11f0-9c7f-e957fb93339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5553139" name="ac064ae0-d050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904509" name="ac064ae0-d050-11f0-9c7f-e957fb93339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5775008" name="3152220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581220" name="31522200-d051-11f0-9c7f-e957fb93339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1939771" name="363d49c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4154" name="363d49c0-d051-11f0-9c7f-e957fb93339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7537894" name="3fecb05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424968" name="3fecb050-d051-11f0-9c7f-e957fb93339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660750" name="46149dd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3603969" name="46149dd0-d051-11f0-9c7f-e957fb93339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4804776" name="4f00b46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305056" name="4f00b460-d051-11f0-9c7f-e957fb93339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574807" name="54305f30-d051-11f0-9c7f-e957fb9333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748659" name="54305f30-d051-11f0-9c7f-e957fb93339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9144196" name="5b513240-dbef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6202096" name="5b513240-dbef-11f0-a5ba-0328744a6ae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4246314" name="61a1b660-dbef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584033" name="61a1b660-dbef-11f0-a5ba-0328744a6ae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3483677" name="a96dba60-dbf0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303107" name="a96dba60-dbf0-11f0-a5ba-0328744a6ae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2011464" name="ad3ac7f0-dbf0-11f0-a5ba-0328744a6ae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825284" name="ad3ac7f0-dbf0-11f0-a5ba-0328744a6ae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Sebastianstrasse 46, 9487 Nendeln</w:t>
          </w:r>
        </w:p>
        <w:p>
          <w:pPr>
            <w:spacing w:before="0" w:after="0"/>
          </w:pPr>
          <w:r>
            <w:t>615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