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22771785" name="76686930-cade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0005951" name="76686930-cade-11f0-a272-11a42cc6b89f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84670030" name="7bdfa450-cade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91554396" name="7bdfa450-cade-11f0-a272-11a42cc6b89f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27749933" name="6ddfd9f0-cadf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62158454" name="6ddfd9f0-cadf-11f0-a272-11a42cc6b89f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94725494" name="72215430-cadf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74401630" name="72215430-cadf-11f0-a272-11a42cc6b89f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08730978" name="24624c40-d41c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7524297" name="24624c40-d41c-11f0-b5eb-79c6a0363110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74525677" name="29780670-d41c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64868874" name="29780670-d41c-11f0-b5eb-79c6a0363110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59249391" name="3c8d4770-d41c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2443904" name="3c8d4770-d41c-11f0-b5eb-79c6a0363110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82863976" name="4111be20-d41c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63253603" name="4111be20-d41c-11f0-b5eb-79c6a0363110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34514773" name="4aea5790-d41c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75737393" name="4aea5790-d41c-11f0-b5eb-79c6a0363110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32508293" name="4f24ccf0-d41c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53631634" name="4f24ccf0-d41c-11f0-b5eb-79c6a0363110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34724093" name="76f0a2e0-d41c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2301267" name="76f0a2e0-d41c-11f0-b5eb-79c6a0363110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03037848" name="7a8429e0-d41c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9620604" name="7a8429e0-d41c-11f0-b5eb-79c6a0363110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</w:t>
            </w:r>
          </w:p>
          <w:p>
            <w:pPr>
              <w:spacing w:before="0" w:after="0"/>
            </w:pPr>
            <w:r>
              <w:t>OG- 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07380688" name="faea6210-d41d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65521376" name="faea6210-d41d-11f0-b5eb-79c6a0363110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8948995" name="ff254ca0-d41d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948412" name="ff254ca0-d41d-11f0-b5eb-79c6a0363110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</w:t>
            </w:r>
          </w:p>
          <w:p>
            <w:pPr>
              <w:spacing w:before="0" w:after="0"/>
            </w:pPr>
            <w:r>
              <w:t>OG- UG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49074662" name="8f22fed0-d421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608294" name="8f22fed0-d421-11f0-b5eb-79c6a0363110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03450815" name="9308c480-d421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15454914" name="9308c480-d421-11f0-b5eb-79c6a0363110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</w:t>
            </w:r>
          </w:p>
          <w:p>
            <w:pPr>
              <w:spacing w:before="0" w:after="0"/>
            </w:pPr>
            <w:r>
              <w:t>OG- 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79803478" name="80d5fba0-d41e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2273835" name="80d5fba0-d41e-11f0-b5eb-79c6a0363110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36320375" name="85bd52d0-d41e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6595015" name="85bd52d0-d41e-11f0-b5eb-79c6a0363110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/ 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1111468" name="fe5becb0-d41e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6341179" name="fe5becb0-d41e-11f0-b5eb-79c6a0363110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86950099" name="03297a50-d41f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5889132" name="03297a50-d41f-11f0-b5eb-79c6a0363110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59537784" name="929924b0-d41f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3971856" name="929924b0-d41f-11f0-b5eb-79c6a0363110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22764626" name="9801b9d0-d41f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71608110" name="9801b9d0-d41f-11f0-b5eb-79c6a0363110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Wohnzimner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61078659" name="3010a860-d422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16550684" name="3010a860-d422-11f0-b5eb-79c6a0363110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44678480" name="313595d0-d421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2498824" name="313595d0-d421-11f0-b5eb-79c6a0363110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07794717" name="598e25f0-d422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34756469" name="598e25f0-d422-11f0-b5eb-79c6a0363110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3989671" name="5d2bbf10-d422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9828198" name="5d2bbf10-d422-11f0-b5eb-79c6a0363110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81913106" name="79d73950-d422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6940509" name="79d73950-d422-11f0-b5eb-79c6a0363110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45693298" name="7e9a8dc0-d422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20156609" name="7e9a8dc0-d422-11f0-b5eb-79c6a0363110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82777275" name="8e3f1200-d422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8698733" name="8e3f1200-d422-11f0-b5eb-79c6a0363110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50524141" name="92b0c400-d422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34427867" name="92b0c400-d422-11f0-b5eb-79c6a0363110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19848880" name="a22f22a0-d422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3230686" name="a22f22a0-d422-11f0-b5eb-79c6a0363110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92761208" name="a66ea110-d422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64176025" name="a66ea110-d422-11f0-b5eb-79c6a0363110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Ambau </w:t>
            </w:r>
          </w:p>
          <w:p>
            <w:pPr>
              <w:spacing w:before="0" w:after="0"/>
            </w:pPr>
            <w:r>
              <w:t>EG - DG </w:t>
            </w:r>
          </w:p>
          <w:p>
            <w:pPr>
              <w:spacing w:before="0" w:after="0"/>
            </w:pPr>
            <w:r>
              <w:t>Unterdach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Unterdach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50452123" name="f0fafd90-d423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18058996" name="f0fafd90-d423-11f0-b5eb-79c6a0363110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21064378" name="faac11d0-d423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92330872" name="faac11d0-d423-11f0-b5eb-79c6a0363110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UG 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15089191" name="300c29a0-d424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97382024" name="300c29a0-d424-11f0-b5eb-79c6a0363110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86557154" name="33d3e000-d424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40766381" name="33d3e000-d424-11f0-b5eb-79c6a0363110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VM-24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17711896" name="43cce9a0-d4e4-11f0-a704-cdcbba37220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31933744" name="43cce9a0-d4e4-11f0-a704-cdcbba37220e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18768137" name="481a4ac0-d4e4-11f0-a704-cdcbba37220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00567262" name="481a4ac0-d4e4-11f0-a704-cdcbba37220e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VM-25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selber entsorgt </w:t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42496373" name="55dc0540-d4e4-11f0-a704-cdcbba37220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840653" name="55dc0540-d4e4-11f0-a704-cdcbba37220e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32295860" name="5bcf7540-d4e4-11f0-a704-cdcbba37220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4771190" name="5bcf7540-d4e4-11f0-a704-cdcbba37220e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44121824" name="205d3a90-d423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8252976" name="205d3a90-d423-11f0-b5eb-79c6a0363110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17843317" name="23674640-d423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7290409" name="23674640-d423-11f0-b5eb-79c6a0363110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46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Im Rebacker 4, 8590 Romanshorn</w:t>
          </w:r>
        </w:p>
        <w:p>
          <w:pPr>
            <w:spacing w:before="0" w:after="0"/>
          </w:pPr>
          <w:r>
            <w:t>610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footer.xml" Type="http://schemas.openxmlformats.org/officeDocument/2006/relationships/footer" Id="rId46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