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2135116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7703543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6092053" name="289c3e9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679896" name="289c3e9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4035126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0220531" name="938c57d0-da81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6255880" name="9a45d6f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767790" name="9a45d6f0-da81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Gipsbinde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0178740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828188" name="1bc033b0-da82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3855761" name="23bd7d7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764275" name="23bd7d70-da82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5160309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13953" name="ca4c14c0-da83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5710155" name="d8206ce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8521523" name="d8206ce0-da83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2337953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5703810" name="4a34fc10-da84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1792447" name="51de808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56508" name="51de8080-da84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692810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331611" name="35a7f2b0-da85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6351783" name="3af6702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3766300" name="3af67020-da85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8230016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8842128" name="82c21b70-da85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0451917" name="870172d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254232" name="870172d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6354179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0004215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9558674" name="c6d7005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2457798" name="c6d70050-da85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3873299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244893" name="2a10a760-da87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0585611" name="30babd3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5400103" name="30babd30-da87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3151844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4058582" name="bdf40a20-da88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0290630" name="c709a1b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015140" name="c709a1b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5376686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293093" name="0358526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1164586" name="0c71455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419588" name="0c714550-da89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75136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954371" name="40846ac0-da89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5585660" name="4f83392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268808" name="4f833920-da89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5508980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744464" name="14ebf510-da8c-11f0-b475-0bf4953c732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3138430" name="1bbd69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039332" name="1bbd6900-da8c-11f0-b475-0bf4953c732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4118878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795859" name="8bb3fa30-da8c-11f0-b475-0bf4953c732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3763890" name="906637a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00314" name="906637a0-da8c-11f0-b475-0bf4953c732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0815390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467376" name="eb86c500-da8c-11f0-b475-0bf4953c732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4754236" name="eff7177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710131" name="eff71770-da8c-11f0-b475-0bf4953c732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9145589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590437" name="13f51c80-da8d-11f0-b475-0bf4953c732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444965" name="20bbfc4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144413" name="20bbfc40-da8d-11f0-b475-0bf4953c732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8279476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725696" name="a21483b0-da8e-11f0-b475-0bf4953c732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6265660" name="b04f3ec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656156" name="b04f3ec0-da8e-11f0-b475-0bf4953c732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7540143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67809" name="07516a40-da8f-11f0-b475-0bf4953c732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3119063" name="13a2089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4451182" name="13a20890-da8f-11f0-b475-0bf4953c732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Sockel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6714449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078119" name="e5444dd0-da90-11f0-b475-0bf4953c732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205559" name="ee45730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4758912" name="ee457300-da90-11f0-b475-0bf4953c732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2977097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7726074" name="3cfd9450-da91-11f0-b475-0bf4953c732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6974921" name="42045a6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574982" name="42045a60-da91-11f0-b475-0bf4953c732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/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